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3"/>
        <w:ind w:left="0"/>
        <w:rPr>
          <w:rFonts w:ascii="等线"/>
          <w:sz w:val="26"/>
        </w:rPr>
      </w:pPr>
      <w:r>
        <w:rPr>
          <w:rFonts w:ascii="等线"/>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31pt;margin-top:910pt;margin-left:926pt;mso-position-horizontal-relative:page;mso-position-vertical-relative:top-margin-area;position:absolute;z-index:251658240">
            <v:imagedata r:id="rId5" o:title=""/>
            <o:lock v:ext="edit" aspectratio="t"/>
          </v:shape>
        </w:pict>
      </w:r>
    </w:p>
    <w:p>
      <w:pPr>
        <w:tabs>
          <w:tab w:val="left" w:pos="1259"/>
        </w:tabs>
        <w:spacing w:before="1"/>
        <w:ind w:left="0" w:right="0" w:firstLine="0"/>
        <w:jc w:val="center"/>
        <w:rPr>
          <w:rFonts w:ascii="微软雅黑" w:eastAsia="微软雅黑" w:hint="eastAsia"/>
          <w:sz w:val="32"/>
        </w:rPr>
      </w:pPr>
      <w:r>
        <w:rPr>
          <w:rFonts w:ascii="微软雅黑" w:eastAsia="微软雅黑" w:hint="eastAsia"/>
          <w:sz w:val="32"/>
        </w:rPr>
        <w:t>第</w:t>
      </w:r>
      <w:r>
        <w:rPr>
          <w:rFonts w:ascii="微软雅黑" w:eastAsia="微软雅黑" w:hint="eastAsia"/>
          <w:spacing w:val="-19"/>
          <w:sz w:val="32"/>
        </w:rPr>
        <w:t xml:space="preserve"> </w:t>
      </w:r>
      <w:r>
        <w:rPr>
          <w:rFonts w:ascii="Times New Roman" w:eastAsia="Times New Roman"/>
          <w:sz w:val="32"/>
        </w:rPr>
        <w:t>2</w:t>
      </w:r>
      <w:r>
        <w:rPr>
          <w:rFonts w:ascii="Times New Roman" w:eastAsia="Times New Roman"/>
          <w:spacing w:val="-14"/>
          <w:sz w:val="32"/>
        </w:rPr>
        <w:t xml:space="preserve"> </w:t>
      </w:r>
      <w:r>
        <w:rPr>
          <w:rFonts w:ascii="微软雅黑" w:eastAsia="微软雅黑" w:hint="eastAsia"/>
          <w:sz w:val="32"/>
        </w:rPr>
        <w:t>节</w:t>
      </w:r>
      <w:r>
        <w:rPr>
          <w:rFonts w:ascii="微软雅黑" w:eastAsia="微软雅黑" w:hint="eastAsia"/>
          <w:sz w:val="32"/>
        </w:rPr>
        <w:tab/>
      </w:r>
      <w:r>
        <w:rPr>
          <w:rFonts w:ascii="微软雅黑" w:eastAsia="微软雅黑" w:hint="eastAsia"/>
          <w:sz w:val="32"/>
        </w:rPr>
        <w:t>功率</w:t>
      </w:r>
    </w:p>
    <w:p>
      <w:pPr>
        <w:pStyle w:val="Heading1"/>
        <w:spacing w:before="267" w:line="280" w:lineRule="auto"/>
      </w:pPr>
      <w:r>
        <w:t>基础闯关全练拓展训练</w:t>
      </w:r>
    </w:p>
    <w:p>
      <w:pPr>
        <w:spacing w:before="0" w:line="226" w:lineRule="exact"/>
        <w:ind w:left="120" w:right="0" w:firstLine="0"/>
        <w:jc w:val="left"/>
        <w:rPr>
          <w:sz w:val="19"/>
        </w:rPr>
      </w:pPr>
      <w:r>
        <w:rPr>
          <w:sz w:val="19"/>
        </w:rPr>
        <w:t>1.</w:t>
      </w:r>
      <w:r>
        <w:rPr>
          <w:sz w:val="17"/>
        </w:rPr>
        <w:t>(2019 山东临沂蒙阴二模)</w:t>
      </w:r>
      <w:r>
        <w:rPr>
          <w:sz w:val="19"/>
        </w:rPr>
        <w:t>体育课上,亮亮和晶晶决定进行爬杆比赛,他们同时出发,结果又同时到达相同高度的杆顶。想</w:t>
      </w:r>
    </w:p>
    <w:p>
      <w:pPr>
        <w:pStyle w:val="BodyText"/>
        <w:tabs>
          <w:tab w:val="left" w:pos="3919"/>
        </w:tabs>
        <w:spacing w:before="43"/>
      </w:pPr>
      <w:r>
        <w:t>判断谁的功率大,还需要知道的物理量是(</w:t>
      </w:r>
      <w:r>
        <w:tab/>
      </w:r>
      <w:r>
        <w:t>)</w:t>
      </w:r>
    </w:p>
    <w:p>
      <w:pPr>
        <w:pStyle w:val="BodyText"/>
        <w:tabs>
          <w:tab w:val="left" w:pos="1559"/>
        </w:tabs>
        <w:spacing w:before="42"/>
      </w:pPr>
      <w:r>
        <w:t>A.杆的高度</w:t>
      </w:r>
      <w:r>
        <w:tab/>
      </w:r>
      <w:r>
        <w:t>B.爬杆时间</w:t>
      </w:r>
    </w:p>
    <w:p>
      <w:pPr>
        <w:pStyle w:val="BodyText"/>
        <w:tabs>
          <w:tab w:val="left" w:pos="1559"/>
        </w:tabs>
        <w:spacing w:before="39"/>
      </w:pPr>
      <w:r>
        <w:t>C.两人身高</w:t>
      </w:r>
      <w:r>
        <w:tab/>
      </w:r>
      <w:r>
        <w:t>D.二人的体重</w:t>
      </w:r>
    </w:p>
    <w:p>
      <w:pPr>
        <w:pStyle w:val="BodyText"/>
        <w:tabs>
          <w:tab w:val="left" w:pos="1559"/>
        </w:tabs>
        <w:spacing w:before="39"/>
        <w:ind w:left="0" w:firstLine="0" w:leftChars="0" w:firstLineChars="0"/>
      </w:pPr>
    </w:p>
    <w:p>
      <w:pPr>
        <w:pStyle w:val="BodyText"/>
        <w:tabs>
          <w:tab w:val="left" w:pos="1559"/>
        </w:tabs>
        <w:spacing w:before="39"/>
        <w:ind w:left="0" w:firstLine="0" w:leftChars="0" w:firstLineChars="0"/>
        <w:rPr>
          <w:rFonts w:eastAsia="宋体" w:hint="eastAsia"/>
          <w:lang w:val="en-US" w:eastAsia="zh-CN"/>
        </w:rPr>
        <w:sectPr>
          <w:type w:val="continuous"/>
          <w:pgSz w:w="13530" w:h="17450"/>
          <w:pgMar w:top="1380" w:right="1680" w:bottom="280" w:left="1680" w:header="720" w:footer="720" w:gutter="0"/>
          <w:cols w:space="708"/>
        </w:sectPr>
      </w:pPr>
      <w:r>
        <w:rPr>
          <w:rFonts w:hint="eastAsia"/>
          <w:lang w:val="en-US" w:eastAsia="zh-CN"/>
        </w:rPr>
        <w:t>答案D 他们两人同时出发，结果又同时到达相同高度的杆顶，说明他们爬杆的高度和时间都相等，要比较功率的大小，还要比较二人的体重。</w:t>
      </w:r>
    </w:p>
    <w:p>
      <w:pPr>
        <w:pStyle w:val="BodyText"/>
        <w:spacing w:line="27" w:lineRule="exact"/>
        <w:ind w:left="0" w:firstLine="0" w:leftChars="0" w:firstLineChars="0"/>
      </w:pPr>
    </w:p>
    <w:p>
      <w:pPr>
        <w:tabs>
          <w:tab w:val="left" w:pos="6251"/>
        </w:tabs>
        <w:spacing w:before="73"/>
        <w:ind w:left="120" w:right="0" w:firstLine="0"/>
        <w:jc w:val="left"/>
        <w:rPr>
          <w:sz w:val="19"/>
        </w:rPr>
      </w:pPr>
      <w:r>
        <w:rPr>
          <w:sz w:val="19"/>
        </w:rPr>
        <w:t>2.甲机械比乙机械的功率大,表示两机械在工作时(</w:t>
      </w:r>
      <w:r>
        <w:rPr>
          <w:sz w:val="19"/>
        </w:rPr>
        <w:tab/>
      </w:r>
      <w:r>
        <w:rPr>
          <w:sz w:val="19"/>
        </w:rPr>
        <w:t>)</w:t>
      </w:r>
    </w:p>
    <w:p>
      <w:pPr>
        <w:pStyle w:val="BodyText"/>
        <w:tabs>
          <w:tab w:val="left" w:pos="1559"/>
        </w:tabs>
        <w:spacing w:before="43"/>
      </w:pPr>
      <w:r>
        <w:t>A.甲做功多</w:t>
      </w:r>
      <w:r>
        <w:tab/>
      </w:r>
      <w:r>
        <w:rPr>
          <w:spacing w:val="-1"/>
        </w:rPr>
        <w:t>B.甲更</w:t>
      </w:r>
      <w:r>
        <w:t>省力</w:t>
      </w:r>
    </w:p>
    <w:p>
      <w:pPr>
        <w:pStyle w:val="BodyText"/>
        <w:tabs>
          <w:tab w:val="left" w:pos="1559"/>
        </w:tabs>
        <w:spacing w:before="42"/>
      </w:pPr>
      <w:r>
        <w:t>C.甲做功快</w:t>
      </w:r>
      <w:r>
        <w:tab/>
      </w:r>
      <w:r>
        <w:rPr>
          <w:spacing w:val="-1"/>
        </w:rPr>
        <w:t>D.甲用</w:t>
      </w:r>
      <w:r>
        <w:t>时少</w:t>
      </w:r>
    </w:p>
    <w:p>
      <w:pPr>
        <w:pStyle w:val="BodyText"/>
        <w:spacing w:before="40"/>
      </w:pPr>
      <w:r>
        <w:t>答案 C 功率是描述物体做功快慢的物理量,功率大的机械做功一定快,故本题应选C。</w:t>
      </w:r>
    </w:p>
    <w:p>
      <w:pPr>
        <w:spacing w:before="0" w:line="52" w:lineRule="auto"/>
        <w:ind w:right="0"/>
        <w:jc w:val="left"/>
        <w:rPr>
          <w:sz w:val="19"/>
        </w:rPr>
        <w:sectPr>
          <w:type w:val="continuous"/>
          <w:pgSz w:w="13530" w:h="17450"/>
          <w:pgMar w:top="1380" w:right="1680" w:bottom="280" w:left="1680" w:header="720" w:footer="720" w:gutter="0"/>
          <w:cols w:num="2" w:space="708" w:equalWidth="0">
            <w:col w:w="8460" w:space="40"/>
            <w:col w:w="1670"/>
          </w:cols>
        </w:sectPr>
      </w:pPr>
      <w:r>
        <w:br w:type="column"/>
      </w:r>
    </w:p>
    <w:p>
      <w:pPr>
        <w:pStyle w:val="BodyText"/>
        <w:tabs>
          <w:tab w:val="left" w:pos="2020"/>
          <w:tab w:val="left" w:pos="3254"/>
        </w:tabs>
        <w:spacing w:before="42" w:after="10" w:line="280" w:lineRule="auto"/>
        <w:ind w:right="160"/>
        <w:jc w:val="both"/>
      </w:pPr>
      <w:r>
        <w:t>3.</w:t>
      </w:r>
      <w:r>
        <w:rPr>
          <w:sz w:val="17"/>
        </w:rPr>
        <w:t>(2018</w:t>
      </w:r>
      <w:r>
        <w:rPr>
          <w:spacing w:val="-54"/>
          <w:sz w:val="17"/>
        </w:rPr>
        <w:t xml:space="preserve"> </w:t>
      </w:r>
      <w:r>
        <w:rPr>
          <w:sz w:val="17"/>
        </w:rPr>
        <w:t>吉林长春模拟)</w:t>
      </w:r>
      <w:r>
        <w:t>如图所示,是一个小球自由下落过程中拍摄的频闪照片(每相邻两幅照片拍摄的时间间隔相同)。小</w:t>
      </w:r>
      <w:r>
        <w:rPr>
          <w:spacing w:val="-1"/>
        </w:rPr>
        <w:t>球在下</w:t>
      </w:r>
      <w:r>
        <w:rPr>
          <w:spacing w:val="2"/>
        </w:rPr>
        <w:t>落</w:t>
      </w:r>
      <w:r>
        <w:rPr>
          <w:spacing w:val="-1"/>
        </w:rPr>
        <w:t>的前一半距</w:t>
      </w:r>
      <w:r>
        <w:rPr>
          <w:spacing w:val="2"/>
        </w:rPr>
        <w:t>离</w:t>
      </w:r>
      <w:r>
        <w:rPr>
          <w:spacing w:val="-1"/>
        </w:rPr>
        <w:t>中</w:t>
      </w:r>
      <w:r>
        <w:rPr>
          <w:spacing w:val="-2"/>
        </w:rPr>
        <w:t>,</w:t>
      </w:r>
      <w:r>
        <w:rPr>
          <w:spacing w:val="-1"/>
        </w:rPr>
        <w:t>重力做</w:t>
      </w:r>
      <w:r>
        <w:rPr>
          <w:spacing w:val="2"/>
        </w:rPr>
        <w:t>的</w:t>
      </w:r>
      <w:r>
        <w:rPr>
          <w:spacing w:val="-1"/>
        </w:rPr>
        <w:t>功</w:t>
      </w:r>
      <w:r>
        <w:t>为</w:t>
      </w:r>
      <w:r>
        <w:rPr>
          <w:spacing w:val="-48"/>
        </w:rPr>
        <w:t xml:space="preserve"> </w:t>
      </w:r>
      <w:r>
        <w:rPr>
          <w:spacing w:val="1"/>
        </w:rPr>
        <w:t>W</w:t>
      </w:r>
      <w:r>
        <w:rPr>
          <w:w w:val="106"/>
          <w:position w:val="-2"/>
          <w:sz w:val="9"/>
        </w:rPr>
        <w:t>1</w:t>
      </w:r>
      <w:r>
        <w:rPr>
          <w:spacing w:val="-2"/>
        </w:rPr>
        <w:t>,</w:t>
      </w:r>
      <w:r>
        <w:rPr>
          <w:spacing w:val="-1"/>
        </w:rPr>
        <w:t>做功功</w:t>
      </w:r>
      <w:r>
        <w:rPr>
          <w:spacing w:val="2"/>
        </w:rPr>
        <w:t>率</w:t>
      </w:r>
      <w:r>
        <w:t>为</w:t>
      </w:r>
      <w:r>
        <w:rPr>
          <w:spacing w:val="-48"/>
        </w:rPr>
        <w:t xml:space="preserve"> </w:t>
      </w:r>
      <w:r>
        <w:rPr>
          <w:spacing w:val="-2"/>
        </w:rPr>
        <w:t>P</w:t>
      </w:r>
      <w:r>
        <w:rPr>
          <w:w w:val="106"/>
          <w:position w:val="-2"/>
          <w:sz w:val="9"/>
        </w:rPr>
        <w:t>1</w:t>
      </w:r>
      <w:r>
        <w:rPr>
          <w:spacing w:val="1"/>
        </w:rPr>
        <w:t>;</w:t>
      </w:r>
      <w:r>
        <w:rPr>
          <w:spacing w:val="-1"/>
        </w:rPr>
        <w:t>小球在</w:t>
      </w:r>
      <w:r>
        <w:rPr>
          <w:spacing w:val="2"/>
        </w:rPr>
        <w:t>后</w:t>
      </w:r>
      <w:r>
        <w:rPr>
          <w:spacing w:val="-1"/>
        </w:rPr>
        <w:t>一半距离中</w:t>
      </w:r>
      <w:r>
        <w:rPr>
          <w:spacing w:val="1"/>
        </w:rPr>
        <w:t>,</w:t>
      </w:r>
      <w:r>
        <w:rPr>
          <w:spacing w:val="-1"/>
        </w:rPr>
        <w:t>重力做</w:t>
      </w:r>
      <w:r>
        <w:rPr>
          <w:spacing w:val="2"/>
        </w:rPr>
        <w:t>功</w:t>
      </w:r>
      <w:r>
        <w:rPr>
          <w:spacing w:val="45"/>
        </w:rPr>
        <w:t>为</w:t>
      </w:r>
      <w:r>
        <w:rPr>
          <w:spacing w:val="1"/>
        </w:rPr>
        <w:t>W</w:t>
      </w:r>
      <w:r>
        <w:rPr>
          <w:w w:val="106"/>
          <w:position w:val="-2"/>
          <w:sz w:val="9"/>
        </w:rPr>
        <w:t>2</w:t>
      </w:r>
      <w:r>
        <w:rPr>
          <w:spacing w:val="-2"/>
        </w:rPr>
        <w:t>,</w:t>
      </w:r>
      <w:r>
        <w:rPr>
          <w:spacing w:val="-1"/>
        </w:rPr>
        <w:t>做功功</w:t>
      </w:r>
      <w:r>
        <w:rPr>
          <w:spacing w:val="2"/>
        </w:rPr>
        <w:t>率</w:t>
      </w:r>
      <w:r>
        <w:t>为</w:t>
      </w:r>
      <w:r>
        <w:rPr>
          <w:spacing w:val="-48"/>
        </w:rPr>
        <w:t xml:space="preserve"> </w:t>
      </w:r>
      <w:r>
        <w:rPr>
          <w:spacing w:val="-2"/>
        </w:rPr>
        <w:t>P</w:t>
      </w:r>
      <w:r>
        <w:rPr>
          <w:w w:val="106"/>
          <w:position w:val="-2"/>
          <w:sz w:val="9"/>
        </w:rPr>
        <w:t>2</w:t>
      </w:r>
      <w:r>
        <w:rPr>
          <w:spacing w:val="1"/>
        </w:rPr>
        <w:t>,</w:t>
      </w:r>
      <w:r>
        <w:rPr>
          <w:spacing w:val="-1"/>
        </w:rPr>
        <w:t>则大小</w:t>
      </w:r>
      <w:r>
        <w:t>关</w:t>
      </w:r>
      <w:r>
        <w:rPr>
          <w:spacing w:val="-1"/>
        </w:rPr>
        <w:t>系正确</w:t>
      </w:r>
      <w:r>
        <w:rPr>
          <w:spacing w:val="2"/>
        </w:rPr>
        <w:t>的</w:t>
      </w:r>
      <w:r>
        <w:rPr>
          <w:spacing w:val="45"/>
        </w:rPr>
        <w:t>是</w:t>
      </w:r>
      <w:r>
        <w:rPr>
          <w:spacing w:val="1"/>
        </w:rPr>
        <w:t>W</w:t>
      </w:r>
      <w:r>
        <w:rPr>
          <w:w w:val="106"/>
          <w:position w:val="-2"/>
          <w:sz w:val="9"/>
        </w:rPr>
        <w:t>1</w:t>
      </w:r>
      <w:r>
        <w:rPr>
          <w:rFonts w:ascii="Times New Roman" w:eastAsia="Times New Roman"/>
          <w:w w:val="106"/>
          <w:position w:val="-2"/>
          <w:sz w:val="9"/>
          <w:u w:val="single"/>
        </w:rPr>
        <w:t xml:space="preserve"> </w:t>
      </w:r>
      <w:r>
        <w:rPr>
          <w:rFonts w:ascii="Times New Roman" w:eastAsia="Times New Roman"/>
          <w:position w:val="-2"/>
          <w:sz w:val="9"/>
          <w:u w:val="single"/>
        </w:rPr>
        <w:tab/>
      </w:r>
      <w:r>
        <w:rPr>
          <w:spacing w:val="-2"/>
        </w:rPr>
        <w:t>W</w:t>
      </w:r>
      <w:r>
        <w:rPr>
          <w:w w:val="106"/>
          <w:position w:val="-2"/>
          <w:sz w:val="9"/>
        </w:rPr>
        <w:t>2</w:t>
      </w:r>
      <w:r>
        <w:rPr>
          <w:spacing w:val="-1"/>
        </w:rPr>
        <w:t>、</w:t>
      </w:r>
      <w:r>
        <w:rPr>
          <w:spacing w:val="1"/>
        </w:rPr>
        <w:t>P</w:t>
      </w:r>
      <w:r>
        <w:rPr>
          <w:w w:val="106"/>
          <w:position w:val="-2"/>
          <w:sz w:val="9"/>
        </w:rPr>
        <w:t>1</w:t>
      </w:r>
      <w:r>
        <w:rPr>
          <w:rFonts w:ascii="Times New Roman" w:eastAsia="Times New Roman"/>
          <w:w w:val="106"/>
          <w:position w:val="-2"/>
          <w:sz w:val="9"/>
          <w:u w:val="single"/>
        </w:rPr>
        <w:t xml:space="preserve"> </w:t>
      </w:r>
      <w:r>
        <w:rPr>
          <w:rFonts w:ascii="Times New Roman" w:eastAsia="Times New Roman"/>
          <w:position w:val="-2"/>
          <w:sz w:val="9"/>
          <w:u w:val="single"/>
        </w:rPr>
        <w:tab/>
      </w:r>
      <w:r>
        <w:rPr>
          <w:spacing w:val="1"/>
        </w:rPr>
        <w:t>P</w:t>
      </w:r>
      <w:r>
        <w:rPr>
          <w:spacing w:val="-3"/>
          <w:w w:val="106"/>
          <w:position w:val="-2"/>
          <w:sz w:val="9"/>
        </w:rPr>
        <w:t>2</w:t>
      </w:r>
      <w:r>
        <w:t>。</w:t>
      </w:r>
    </w:p>
    <w:p>
      <w:pPr>
        <w:pStyle w:val="BodyText"/>
        <w:ind w:left="4847"/>
        <w:rPr>
          <w:sz w:val="20"/>
        </w:rPr>
      </w:pPr>
      <w:r>
        <w:rPr>
          <w:sz w:val="20"/>
        </w:rPr>
        <w:drawing>
          <wp:inline distT="0" distB="0" distL="0" distR="0">
            <wp:extent cx="268605" cy="133223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40389" name="image1.jpeg"/>
                    <pic:cNvPicPr>
                      <a:picLocks noChangeAspect="1"/>
                    </pic:cNvPicPr>
                  </pic:nvPicPr>
                  <pic:blipFill>
                    <a:blip xmlns:r="http://schemas.openxmlformats.org/officeDocument/2006/relationships" r:embed="rId6" cstate="print"/>
                    <a:stretch>
                      <a:fillRect/>
                    </a:stretch>
                  </pic:blipFill>
                  <pic:spPr>
                    <a:xfrm>
                      <a:off x="0" y="0"/>
                      <a:ext cx="268820" cy="1332738"/>
                    </a:xfrm>
                    <a:prstGeom prst="rect">
                      <a:avLst/>
                    </a:prstGeom>
                  </pic:spPr>
                </pic:pic>
              </a:graphicData>
            </a:graphic>
          </wp:inline>
        </w:drawing>
      </w:r>
    </w:p>
    <w:p>
      <w:pPr>
        <w:pStyle w:val="BodyText"/>
        <w:spacing w:before="71"/>
      </w:pPr>
      <w:r>
        <w:t>答 案 = &lt;</w:t>
      </w:r>
    </w:p>
    <w:p>
      <w:pPr>
        <w:pStyle w:val="BodyText"/>
        <w:spacing w:before="37" w:line="307" w:lineRule="auto"/>
        <w:ind w:right="160"/>
        <w:jc w:val="both"/>
      </w:pPr>
      <w:r>
        <w:rPr>
          <w:spacing w:val="2"/>
        </w:rPr>
        <w:t xml:space="preserve">解析 小球的重力 </w:t>
      </w:r>
      <w:r>
        <w:t>G</w:t>
      </w:r>
      <w:r>
        <w:rPr>
          <w:spacing w:val="-11"/>
        </w:rPr>
        <w:t xml:space="preserve"> 不变,小球在前、后一半距离中下落高度 </w:t>
      </w:r>
      <w:r>
        <w:t>h</w:t>
      </w:r>
      <w:r>
        <w:rPr>
          <w:spacing w:val="-12"/>
        </w:rPr>
        <w:t xml:space="preserve"> 相同,所以根据 </w:t>
      </w:r>
      <w:r>
        <w:t>W=Gh</w:t>
      </w:r>
      <w:r>
        <w:rPr>
          <w:spacing w:val="-8"/>
        </w:rPr>
        <w:t xml:space="preserve"> 可知,在前、后一半距离中重力所做</w:t>
      </w:r>
      <w:r>
        <w:rPr>
          <w:spacing w:val="-9"/>
        </w:rPr>
        <w:t xml:space="preserve">的功相同,即 </w:t>
      </w:r>
      <w:r>
        <w:rPr>
          <w:spacing w:val="1"/>
        </w:rPr>
        <w:t>W</w:t>
      </w:r>
      <w:r>
        <w:rPr>
          <w:w w:val="106"/>
          <w:position w:val="-2"/>
          <w:sz w:val="9"/>
        </w:rPr>
        <w:t>1</w:t>
      </w:r>
      <w:r>
        <w:rPr>
          <w:spacing w:val="1"/>
        </w:rPr>
        <w:t>=</w:t>
      </w:r>
      <w:r>
        <w:rPr>
          <w:spacing w:val="-2"/>
        </w:rPr>
        <w:t>W</w:t>
      </w:r>
      <w:r>
        <w:rPr>
          <w:spacing w:val="-3"/>
          <w:w w:val="106"/>
          <w:position w:val="-2"/>
          <w:sz w:val="9"/>
        </w:rPr>
        <w:t>2</w:t>
      </w:r>
      <w:r>
        <w:rPr>
          <w:spacing w:val="-1"/>
        </w:rPr>
        <w:t>;重力做的功相同,因小球下落得越来越快,则下落前一半距离所用时间大于下落后一半距离所用时间,</w:t>
      </w:r>
    </w:p>
    <w:p>
      <w:pPr>
        <w:spacing w:before="95" w:line="119" w:lineRule="exact"/>
        <w:ind w:left="736" w:right="0" w:firstLine="0"/>
        <w:jc w:val="left"/>
        <w:rPr>
          <w:rFonts w:ascii="Cambria Math"/>
          <w:sz w:val="15"/>
        </w:rPr>
      </w:pPr>
      <w:r>
        <w:rPr>
          <w:rFonts w:ascii="Cambria Math"/>
          <w:w w:val="102"/>
          <w:sz w:val="15"/>
        </w:rPr>
        <w:t>W</w:t>
      </w:r>
    </w:p>
    <w:p>
      <w:pPr>
        <w:spacing w:before="0" w:line="168" w:lineRule="auto"/>
        <w:ind w:left="120" w:right="0" w:firstLine="0"/>
        <w:jc w:val="left"/>
        <w:rPr>
          <w:sz w:val="19"/>
        </w:rPr>
      </w:pPr>
      <w:r>
        <w:pict>
          <v:line id="_x0000_s1032" o:spid="_x0000_s1026" style="mso-height-relative:page;mso-position-horizontal-relative:page;mso-width-relative:page;position:absolute;z-index:-251638784" from="120.8pt,5.15pt" to="127.85pt,5.15pt" coordsize="21600,21600" stroked="t" strokecolor="black"/>
        </w:pict>
      </w:r>
      <w:r>
        <w:rPr>
          <w:spacing w:val="-17"/>
          <w:sz w:val="19"/>
        </w:rPr>
        <w:t xml:space="preserve">根据 </w:t>
      </w:r>
      <w:r>
        <w:rPr>
          <w:spacing w:val="1"/>
          <w:sz w:val="19"/>
        </w:rPr>
        <w:t>P</w:t>
      </w:r>
      <w:r>
        <w:rPr>
          <w:spacing w:val="-28"/>
          <w:sz w:val="19"/>
        </w:rPr>
        <w:t xml:space="preserve">= </w:t>
      </w:r>
      <w:r>
        <w:rPr>
          <w:rFonts w:ascii="Cambria Math" w:eastAsia="Cambria Math"/>
          <w:w w:val="115"/>
          <w:position w:val="-9"/>
          <w:sz w:val="15"/>
        </w:rPr>
        <w:t>t</w:t>
      </w:r>
      <w:r>
        <w:rPr>
          <w:rFonts w:ascii="Cambria Math" w:eastAsia="Cambria Math"/>
          <w:spacing w:val="8"/>
          <w:position w:val="-9"/>
          <w:sz w:val="15"/>
        </w:rPr>
        <w:t xml:space="preserve"> </w:t>
      </w:r>
      <w:r>
        <w:rPr>
          <w:spacing w:val="-16"/>
          <w:sz w:val="19"/>
        </w:rPr>
        <w:t xml:space="preserve">可知 </w:t>
      </w:r>
      <w:r>
        <w:rPr>
          <w:spacing w:val="-2"/>
          <w:sz w:val="19"/>
        </w:rPr>
        <w:t>P</w:t>
      </w:r>
      <w:r>
        <w:rPr>
          <w:w w:val="106"/>
          <w:position w:val="-2"/>
          <w:sz w:val="9"/>
        </w:rPr>
        <w:t>1</w:t>
      </w:r>
      <w:r>
        <w:rPr>
          <w:spacing w:val="1"/>
          <w:sz w:val="19"/>
        </w:rPr>
        <w:t>&lt;</w:t>
      </w:r>
      <w:r>
        <w:rPr>
          <w:spacing w:val="-2"/>
          <w:sz w:val="19"/>
        </w:rPr>
        <w:t>P</w:t>
      </w:r>
      <w:r>
        <w:rPr>
          <w:w w:val="106"/>
          <w:position w:val="-2"/>
          <w:sz w:val="9"/>
        </w:rPr>
        <w:t>2</w:t>
      </w:r>
      <w:r>
        <w:rPr>
          <w:sz w:val="19"/>
        </w:rPr>
        <w:t>。</w:t>
      </w:r>
    </w:p>
    <w:p>
      <w:pPr>
        <w:pStyle w:val="Heading1"/>
        <w:spacing w:before="181" w:line="280" w:lineRule="auto"/>
      </w:pPr>
      <w:r>
        <w:t>能力提升全练拓展训练</w:t>
      </w:r>
    </w:p>
    <w:p>
      <w:pPr>
        <w:spacing w:before="0" w:line="226" w:lineRule="exact"/>
        <w:ind w:left="120" w:right="0" w:firstLine="0"/>
        <w:jc w:val="left"/>
        <w:rPr>
          <w:sz w:val="19"/>
        </w:rPr>
      </w:pPr>
      <w:r>
        <w:rPr>
          <w:sz w:val="19"/>
        </w:rPr>
        <w:t>1.</w:t>
      </w:r>
      <w:r>
        <w:rPr>
          <w:sz w:val="17"/>
        </w:rPr>
        <w:t>(2019 甘肃兰州一模)</w:t>
      </w:r>
      <w:r>
        <w:rPr>
          <w:sz w:val="19"/>
        </w:rPr>
        <w:t>在学习了功率的知识后,三位同学想比较爬楼时谁的功率大。以下是他们讨论后得出的三套方案,</w:t>
      </w:r>
    </w:p>
    <w:p>
      <w:pPr>
        <w:pStyle w:val="BodyText"/>
        <w:tabs>
          <w:tab w:val="left" w:pos="1735"/>
        </w:tabs>
        <w:spacing w:before="42"/>
      </w:pPr>
      <w:r>
        <w:t>其中可行的是(</w:t>
      </w:r>
      <w:r>
        <w:tab/>
      </w:r>
      <w:r>
        <w:t>)</w:t>
      </w:r>
    </w:p>
    <w:p>
      <w:pPr>
        <w:pStyle w:val="BodyText"/>
        <w:spacing w:before="43"/>
      </w:pPr>
      <w:r>
        <w:t>①用相同的时间爬楼,测量出各自的体重和爬上楼的高度,即可比较功率大小;</w:t>
      </w:r>
    </w:p>
    <w:p>
      <w:pPr>
        <w:pStyle w:val="BodyText"/>
        <w:spacing w:before="39"/>
      </w:pPr>
      <w:r>
        <w:t>②都爬到楼顶,测量出各自的体重和爬楼用的时间,即可比较功率大小;</w:t>
      </w:r>
    </w:p>
    <w:p>
      <w:pPr>
        <w:pStyle w:val="BodyText"/>
        <w:tabs>
          <w:tab w:val="left" w:pos="839"/>
        </w:tabs>
        <w:spacing w:before="43" w:line="280" w:lineRule="auto"/>
        <w:ind w:right="3201"/>
      </w:pPr>
      <w:r>
        <w:rPr>
          <w:spacing w:val="-1"/>
        </w:rPr>
        <w:t>③</w:t>
      </w:r>
      <w:r>
        <w:t>爬楼后,测量出各自的体重、爬楼用的时间和爬上楼的高度,算出功率进行比较。A.③</w:t>
      </w:r>
      <w:r>
        <w:tab/>
      </w:r>
      <w:r>
        <w:t>B.①② C.①③</w:t>
      </w:r>
      <w:r>
        <w:rPr>
          <w:spacing w:val="14"/>
        </w:rPr>
        <w:t xml:space="preserve"> </w:t>
      </w:r>
      <w:r>
        <w:t>D.①②③</w:t>
      </w:r>
    </w:p>
    <w:p>
      <w:pPr>
        <w:spacing w:after="0" w:line="280" w:lineRule="auto"/>
        <w:sectPr>
          <w:type w:val="continuous"/>
          <w:pgSz w:w="13530" w:h="17450"/>
          <w:pgMar w:top="1380" w:right="1680" w:bottom="280" w:left="1680" w:header="720" w:footer="720" w:gutter="0"/>
          <w:cols w:space="708"/>
        </w:sectPr>
      </w:pPr>
    </w:p>
    <w:p>
      <w:pPr>
        <w:pStyle w:val="BodyText"/>
        <w:spacing w:before="157" w:line="27" w:lineRule="exact"/>
      </w:pPr>
      <w:r>
        <w:t>答 案 D</w:t>
      </w:r>
    </w:p>
    <w:p>
      <w:pPr>
        <w:spacing w:before="87" w:line="97" w:lineRule="exact"/>
        <w:ind w:left="120" w:right="0" w:firstLine="0"/>
        <w:jc w:val="left"/>
        <w:rPr>
          <w:i/>
          <w:sz w:val="15"/>
        </w:rPr>
      </w:pPr>
      <w:r>
        <w:br w:type="column"/>
      </w:r>
      <w:r>
        <w:rPr>
          <w:rFonts w:ascii="Cambria Math"/>
          <w:w w:val="105"/>
          <w:sz w:val="15"/>
        </w:rPr>
        <w:t xml:space="preserve">W   </w:t>
      </w:r>
      <w:r>
        <w:rPr>
          <w:rFonts w:ascii="Cambria Math"/>
          <w:spacing w:val="-4"/>
          <w:w w:val="105"/>
          <w:sz w:val="15"/>
        </w:rPr>
        <w:t>G</w:t>
      </w:r>
      <w:r>
        <w:rPr>
          <w:i/>
          <w:spacing w:val="-4"/>
          <w:w w:val="105"/>
          <w:sz w:val="15"/>
        </w:rPr>
        <w:t>h</w:t>
      </w:r>
      <w:r>
        <w:rPr>
          <w:i/>
          <w:spacing w:val="-39"/>
          <w:w w:val="105"/>
          <w:sz w:val="15"/>
        </w:rPr>
        <w:t xml:space="preserve"> </w:t>
      </w:r>
      <w:r>
        <w:rPr>
          <w:rFonts w:ascii="Cambria Math"/>
          <w:spacing w:val="-3"/>
          <w:w w:val="105"/>
          <w:sz w:val="15"/>
        </w:rPr>
        <w:t>mg</w:t>
      </w:r>
      <w:r>
        <w:rPr>
          <w:i/>
          <w:spacing w:val="-3"/>
          <w:w w:val="105"/>
          <w:sz w:val="15"/>
        </w:rPr>
        <w:t>h</w:t>
      </w:r>
    </w:p>
    <w:p>
      <w:pPr>
        <w:pStyle w:val="BodyText"/>
        <w:spacing w:before="12"/>
        <w:ind w:left="0"/>
        <w:rPr>
          <w:i/>
          <w:sz w:val="7"/>
        </w:rPr>
      </w:pPr>
    </w:p>
    <w:p>
      <w:pPr>
        <w:pStyle w:val="BodyText"/>
        <w:spacing w:line="20" w:lineRule="exact"/>
        <w:ind w:left="113"/>
        <w:rPr>
          <w:sz w:val="2"/>
        </w:rPr>
      </w:pPr>
      <w:r>
        <w:rPr>
          <w:sz w:val="2"/>
        </w:rPr>
        <w:pict>
          <v:group id="_x0000_s1033" o:spid="_x0000_i1027" style="width:7.1pt;height:0.65pt" coordsize="142,13">
            <v:line id="_x0000_s1034" o:spid="_x0000_s1028" style="position:absolute" from="0,120" to="2840,120" coordsize="21600,21600" stroked="t" strokecolor="black"/>
            <w10:anchorlock/>
          </v:group>
        </w:pict>
      </w:r>
      <w:r>
        <w:rPr>
          <w:rFonts w:ascii="Times New Roman"/>
          <w:spacing w:val="62"/>
          <w:sz w:val="2"/>
        </w:rPr>
        <w:t xml:space="preserve"> </w:t>
      </w:r>
      <w:r>
        <w:rPr>
          <w:spacing w:val="62"/>
          <w:sz w:val="2"/>
        </w:rPr>
        <w:pict>
          <v:group id="_x0000_s1035" o:spid="_x0000_i1029" style="width:8.4pt;height:0.65pt" coordsize="168,13">
            <v:line id="_x0000_s1036" o:spid="_x0000_s1030" style="position:absolute" from="0,120" to="3360,120" coordsize="21600,21600" stroked="t" strokecolor="black"/>
            <w10:anchorlock/>
          </v:group>
        </w:pict>
      </w:r>
      <w:r>
        <w:rPr>
          <w:rFonts w:ascii="Times New Roman"/>
          <w:spacing w:val="59"/>
          <w:sz w:val="2"/>
        </w:rPr>
        <w:t xml:space="preserve"> </w:t>
      </w:r>
      <w:r>
        <w:rPr>
          <w:spacing w:val="59"/>
          <w:sz w:val="2"/>
        </w:rPr>
        <w:pict>
          <v:group id="_x0000_s1037" o:spid="_x0000_i1031" style="width:14.65pt;height:0.65pt" coordsize="293,13">
            <v:line id="_x0000_s1038" o:spid="_x0000_s1032" style="position:absolute" from="0,120" to="5860,120" coordsize="21600,21600" stroked="t" strokecolor="black"/>
            <w10:anchorlock/>
          </v:group>
        </w:pict>
      </w:r>
    </w:p>
    <w:p>
      <w:pPr>
        <w:spacing w:after="0" w:line="20" w:lineRule="exact"/>
        <w:rPr>
          <w:sz w:val="2"/>
        </w:rPr>
        <w:sectPr>
          <w:type w:val="continuous"/>
          <w:pgSz w:w="13530" w:h="17450"/>
          <w:pgMar w:top="1380" w:right="1680" w:bottom="280" w:left="1680" w:header="720" w:footer="720" w:gutter="0"/>
          <w:cols w:num="2" w:space="708" w:equalWidth="0">
            <w:col w:w="824" w:space="2737"/>
            <w:col w:w="6609"/>
          </w:cols>
        </w:sectPr>
      </w:pPr>
    </w:p>
    <w:p>
      <w:pPr>
        <w:pStyle w:val="BodyText"/>
        <w:spacing w:line="50" w:lineRule="auto"/>
        <w:ind w:left="974"/>
      </w:pPr>
      <w:r>
        <w:rPr>
          <w:spacing w:val="-4"/>
        </w:rPr>
        <w:t xml:space="preserve">爬楼克服自身重力做功的功率 </w:t>
      </w:r>
      <w:r>
        <w:t>P</w:t>
      </w:r>
      <w:r>
        <w:rPr>
          <w:spacing w:val="-28"/>
        </w:rPr>
        <w:t xml:space="preserve">= </w:t>
      </w:r>
      <w:r>
        <w:rPr>
          <w:rFonts w:ascii="Cambria Math" w:eastAsia="Cambria Math"/>
          <w:position w:val="-9"/>
          <w:sz w:val="15"/>
        </w:rPr>
        <w:t>t</w:t>
      </w:r>
      <w:r>
        <w:rPr>
          <w:rFonts w:ascii="Cambria Math" w:eastAsia="Cambria Math"/>
          <w:spacing w:val="8"/>
          <w:position w:val="-9"/>
          <w:sz w:val="15"/>
        </w:rPr>
        <w:t xml:space="preserve"> </w:t>
      </w:r>
      <w:r>
        <w:rPr>
          <w:spacing w:val="-19"/>
        </w:rPr>
        <w:t xml:space="preserve">= </w:t>
      </w:r>
      <w:r>
        <w:rPr>
          <w:rFonts w:ascii="Cambria Math" w:eastAsia="Cambria Math"/>
          <w:position w:val="-9"/>
          <w:sz w:val="15"/>
        </w:rPr>
        <w:t>t</w:t>
      </w:r>
      <w:r>
        <w:rPr>
          <w:rFonts w:ascii="Cambria Math" w:eastAsia="Cambria Math"/>
          <w:spacing w:val="20"/>
          <w:position w:val="-9"/>
          <w:sz w:val="15"/>
        </w:rPr>
        <w:t xml:space="preserve"> </w:t>
      </w:r>
      <w:r>
        <w:rPr>
          <w:spacing w:val="11"/>
        </w:rPr>
        <w:t xml:space="preserve">= </w:t>
      </w:r>
      <w:r>
        <w:rPr>
          <w:rFonts w:ascii="Cambria Math" w:eastAsia="Cambria Math"/>
          <w:position w:val="-9"/>
          <w:sz w:val="15"/>
        </w:rPr>
        <w:t>t</w:t>
      </w:r>
      <w:r>
        <w:rPr>
          <w:rFonts w:ascii="Cambria Math" w:eastAsia="Cambria Math"/>
          <w:spacing w:val="6"/>
          <w:position w:val="-9"/>
          <w:sz w:val="15"/>
        </w:rPr>
        <w:t xml:space="preserve">   </w:t>
      </w:r>
      <w:r>
        <w:t>因此,比较功率的大小时,体重、高度和时间三个物理量必须都要考</w:t>
      </w:r>
    </w:p>
    <w:p>
      <w:pPr>
        <w:pStyle w:val="BodyText"/>
        <w:spacing w:before="5"/>
        <w:ind w:left="0"/>
        <w:rPr>
          <w:sz w:val="8"/>
        </w:rPr>
      </w:pPr>
    </w:p>
    <w:p>
      <w:pPr>
        <w:pStyle w:val="BodyText"/>
        <w:spacing w:before="74"/>
      </w:pPr>
      <w:r>
        <w:rPr>
          <w:spacing w:val="-7"/>
        </w:rPr>
        <w:t xml:space="preserve">虑。方法①控制 </w:t>
      </w:r>
      <w:r>
        <w:t>t</w:t>
      </w:r>
      <w:r>
        <w:rPr>
          <w:spacing w:val="-8"/>
        </w:rPr>
        <w:t xml:space="preserve">,通过测量 </w:t>
      </w:r>
      <w:r>
        <w:t>G</w:t>
      </w:r>
      <w:r>
        <w:rPr>
          <w:spacing w:val="-35"/>
        </w:rPr>
        <w:t xml:space="preserve"> 和 </w:t>
      </w:r>
      <w:r>
        <w:t>h</w:t>
      </w:r>
      <w:r>
        <w:rPr>
          <w:spacing w:val="-4"/>
        </w:rPr>
        <w:t xml:space="preserve">,可以比较功率大小;方法②控制 </w:t>
      </w:r>
      <w:r>
        <w:t>h,</w:t>
      </w:r>
      <w:r>
        <w:rPr>
          <w:spacing w:val="-11"/>
        </w:rPr>
        <w:t xml:space="preserve">通过测量 </w:t>
      </w:r>
      <w:r>
        <w:t>G</w:t>
      </w:r>
      <w:r>
        <w:rPr>
          <w:spacing w:val="-34"/>
        </w:rPr>
        <w:t xml:space="preserve"> 和 </w:t>
      </w:r>
      <w:r>
        <w:t>t,可以比较功率大小;方法③测量出</w:t>
      </w:r>
    </w:p>
    <w:p>
      <w:pPr>
        <w:pStyle w:val="BodyText"/>
        <w:spacing w:before="68"/>
      </w:pPr>
      <w:r>
        <w:t>G、h 和 t,可以直接计算出功率,因此三套方案均可行。</w:t>
      </w:r>
    </w:p>
    <w:p>
      <w:pPr>
        <w:pStyle w:val="BodyText"/>
        <w:tabs>
          <w:tab w:val="left" w:pos="2114"/>
        </w:tabs>
        <w:spacing w:before="73" w:line="278" w:lineRule="auto"/>
        <w:ind w:right="160"/>
      </w:pPr>
      <w:r>
        <w:t>2.大明和小华一起爬山。大明用了</w:t>
      </w:r>
      <w:r>
        <w:rPr>
          <w:spacing w:val="-52"/>
        </w:rPr>
        <w:t xml:space="preserve"> </w:t>
      </w:r>
      <w:r>
        <w:t>25min</w:t>
      </w:r>
      <w:r>
        <w:rPr>
          <w:spacing w:val="-50"/>
        </w:rPr>
        <w:t xml:space="preserve"> </w:t>
      </w:r>
      <w:r>
        <w:t>登上山顶,小华用了</w:t>
      </w:r>
      <w:r>
        <w:rPr>
          <w:spacing w:val="-52"/>
        </w:rPr>
        <w:t xml:space="preserve"> </w:t>
      </w:r>
      <w:r>
        <w:t>20min</w:t>
      </w:r>
      <w:r>
        <w:rPr>
          <w:spacing w:val="-49"/>
        </w:rPr>
        <w:t xml:space="preserve"> </w:t>
      </w:r>
      <w:r>
        <w:t>登上山顶,大明的体重是小华的</w:t>
      </w:r>
      <w:r>
        <w:rPr>
          <w:spacing w:val="-52"/>
        </w:rPr>
        <w:t xml:space="preserve"> </w:t>
      </w:r>
      <w:r>
        <w:t>1.5</w:t>
      </w:r>
      <w:r>
        <w:rPr>
          <w:spacing w:val="-53"/>
        </w:rPr>
        <w:t xml:space="preserve"> </w:t>
      </w:r>
      <w:r>
        <w:t>倍。大明与小华爬山的功率之比是(</w:t>
      </w:r>
      <w:r>
        <w:tab/>
      </w:r>
      <w:r>
        <w:t>)</w:t>
      </w:r>
    </w:p>
    <w:p>
      <w:pPr>
        <w:spacing w:after="0" w:line="278" w:lineRule="auto"/>
        <w:sectPr>
          <w:type w:val="continuous"/>
          <w:pgSz w:w="13530" w:h="17450"/>
          <w:pgMar w:top="1380" w:right="1680" w:bottom="280" w:left="1680" w:header="720" w:footer="720" w:gutter="0"/>
          <w:cols w:space="708"/>
        </w:sectPr>
      </w:pPr>
    </w:p>
    <w:p>
      <w:pPr>
        <w:pStyle w:val="BodyText"/>
        <w:spacing w:before="49"/>
      </w:pPr>
      <w:r>
        <w:t>A.5︰6</w:t>
      </w:r>
      <w:r>
        <w:rPr>
          <w:spacing w:val="53"/>
        </w:rPr>
        <w:t xml:space="preserve"> </w:t>
      </w:r>
      <w:r>
        <w:t>B.8︰15 C.6︰5</w:t>
      </w:r>
      <w:r>
        <w:rPr>
          <w:spacing w:val="54"/>
        </w:rPr>
        <w:t xml:space="preserve"> </w:t>
      </w:r>
      <w:r>
        <w:t>D.3︰2</w:t>
      </w:r>
    </w:p>
    <w:p>
      <w:pPr>
        <w:pStyle w:val="BodyText"/>
        <w:spacing w:before="119" w:line="89" w:lineRule="exact"/>
        <w:rPr>
          <w:rFonts w:ascii="Cambria Math" w:eastAsia="Cambria Math"/>
          <w:sz w:val="15"/>
        </w:rPr>
      </w:pPr>
      <w:r>
        <w:t>答案 C 大明登上山顶做的功:W =G h,小华登上山顶做的功:W =G h,大明的登山功率:P =</w:t>
      </w:r>
      <w:r>
        <w:rPr>
          <w:rFonts w:ascii="Cambria Math" w:eastAsia="Cambria Math"/>
          <w:position w:val="11"/>
          <w:sz w:val="15"/>
          <w:u w:val="single"/>
        </w:rPr>
        <w:t>W</w:t>
      </w:r>
      <w:r>
        <w:rPr>
          <w:rFonts w:ascii="Cambria Math" w:eastAsia="Cambria Math"/>
          <w:position w:val="8"/>
          <w:sz w:val="12"/>
          <w:u w:val="single"/>
        </w:rPr>
        <w:t>1</w:t>
      </w:r>
      <w:r>
        <w:rPr>
          <w:rFonts w:ascii="Cambria Math" w:eastAsia="Cambria Math"/>
          <w:position w:val="8"/>
          <w:sz w:val="12"/>
        </w:rPr>
        <w:t xml:space="preserve"> </w:t>
      </w:r>
      <w:r>
        <w:rPr>
          <w:rFonts w:ascii="Cambria Math" w:eastAsia="Cambria Math"/>
          <w:position w:val="11"/>
          <w:sz w:val="15"/>
          <w:u w:val="single"/>
        </w:rPr>
        <w:t>G</w:t>
      </w:r>
      <w:r>
        <w:rPr>
          <w:rFonts w:ascii="Cambria Math" w:eastAsia="Cambria Math"/>
          <w:position w:val="8"/>
          <w:sz w:val="12"/>
          <w:u w:val="single"/>
        </w:rPr>
        <w:t>1</w:t>
      </w:r>
      <w:r>
        <w:rPr>
          <w:rFonts w:ascii="Cambria Math" w:eastAsia="Cambria Math"/>
          <w:position w:val="11"/>
          <w:sz w:val="15"/>
          <w:u w:val="single"/>
        </w:rPr>
        <w:t>h</w:t>
      </w:r>
    </w:p>
    <w:p>
      <w:pPr>
        <w:spacing w:after="0" w:line="89" w:lineRule="exact"/>
        <w:rPr>
          <w:rFonts w:ascii="Cambria Math" w:eastAsia="Cambria Math"/>
          <w:sz w:val="15"/>
        </w:rPr>
        <w:sectPr>
          <w:pgSz w:w="13530" w:h="17450"/>
          <w:pgMar w:top="1420" w:right="1680" w:bottom="280" w:left="1680" w:header="720" w:footer="720" w:gutter="0"/>
          <w:cols w:space="708"/>
        </w:sectPr>
      </w:pPr>
    </w:p>
    <w:p>
      <w:pPr>
        <w:pStyle w:val="BodyText"/>
        <w:spacing w:before="8"/>
        <w:ind w:left="0"/>
        <w:rPr>
          <w:rFonts w:ascii="Cambria Math"/>
          <w:sz w:val="8"/>
        </w:rPr>
      </w:pPr>
    </w:p>
    <w:p>
      <w:pPr>
        <w:tabs>
          <w:tab w:val="left" w:pos="5248"/>
        </w:tabs>
        <w:spacing w:before="0"/>
        <w:ind w:left="2875" w:right="0" w:firstLine="0"/>
        <w:jc w:val="left"/>
        <w:rPr>
          <w:sz w:val="9"/>
        </w:rPr>
      </w:pPr>
      <w:r>
        <w:rPr>
          <w:w w:val="105"/>
          <w:sz w:val="9"/>
        </w:rPr>
        <w:t xml:space="preserve">1   </w:t>
      </w:r>
      <w:r>
        <w:rPr>
          <w:spacing w:val="1"/>
          <w:w w:val="105"/>
          <w:sz w:val="9"/>
        </w:rPr>
        <w:t xml:space="preserve"> </w:t>
      </w:r>
      <w:r>
        <w:rPr>
          <w:w w:val="105"/>
          <w:sz w:val="9"/>
        </w:rPr>
        <w:t>1</w:t>
      </w:r>
      <w:r>
        <w:rPr>
          <w:w w:val="105"/>
          <w:sz w:val="9"/>
        </w:rPr>
        <w:tab/>
      </w:r>
      <w:r>
        <w:rPr>
          <w:w w:val="105"/>
          <w:sz w:val="9"/>
        </w:rPr>
        <w:t>2</w:t>
      </w:r>
      <w:r>
        <w:rPr>
          <w:spacing w:val="1"/>
          <w:w w:val="105"/>
          <w:sz w:val="9"/>
        </w:rPr>
        <w:t xml:space="preserve"> </w:t>
      </w:r>
      <w:r>
        <w:rPr>
          <w:spacing w:val="-19"/>
          <w:w w:val="105"/>
          <w:sz w:val="9"/>
        </w:rPr>
        <w:t>2</w:t>
      </w:r>
    </w:p>
    <w:p>
      <w:pPr>
        <w:spacing w:before="0" w:line="204" w:lineRule="auto"/>
        <w:ind w:left="1671" w:right="0" w:firstLine="0"/>
        <w:jc w:val="left"/>
        <w:rPr>
          <w:sz w:val="19"/>
        </w:rPr>
      </w:pPr>
      <w:r>
        <w:br w:type="column"/>
      </w:r>
      <w:r>
        <w:rPr>
          <w:position w:val="-2"/>
          <w:sz w:val="9"/>
        </w:rPr>
        <w:t xml:space="preserve">1 </w:t>
      </w:r>
      <w:r>
        <w:rPr>
          <w:rFonts w:ascii="Cambria Math" w:eastAsia="Cambria Math"/>
          <w:position w:val="-9"/>
          <w:sz w:val="15"/>
        </w:rPr>
        <w:t>t</w:t>
      </w:r>
      <w:r>
        <w:rPr>
          <w:rFonts w:ascii="Cambria Math" w:eastAsia="Cambria Math"/>
          <w:position w:val="-11"/>
          <w:sz w:val="12"/>
        </w:rPr>
        <w:t xml:space="preserve">1 </w:t>
      </w:r>
      <w:r>
        <w:rPr>
          <w:sz w:val="19"/>
        </w:rPr>
        <w:t xml:space="preserve">= </w:t>
      </w:r>
      <w:r>
        <w:rPr>
          <w:rFonts w:ascii="Cambria Math" w:eastAsia="Cambria Math"/>
          <w:position w:val="-9"/>
          <w:sz w:val="15"/>
        </w:rPr>
        <w:t>t</w:t>
      </w:r>
      <w:r>
        <w:rPr>
          <w:rFonts w:ascii="Cambria Math" w:eastAsia="Cambria Math"/>
          <w:position w:val="-12"/>
          <w:sz w:val="12"/>
        </w:rPr>
        <w:t xml:space="preserve">1 </w:t>
      </w:r>
      <w:r>
        <w:rPr>
          <w:sz w:val="19"/>
        </w:rPr>
        <w:t>,小华的登山功</w:t>
      </w:r>
    </w:p>
    <w:p>
      <w:pPr>
        <w:spacing w:after="0" w:line="204" w:lineRule="auto"/>
        <w:jc w:val="left"/>
        <w:rPr>
          <w:sz w:val="19"/>
        </w:rPr>
        <w:sectPr>
          <w:type w:val="continuous"/>
          <w:pgSz w:w="13530" w:h="17450"/>
          <w:pgMar w:top="1380" w:right="1680" w:bottom="280" w:left="1680" w:header="720" w:footer="720" w:gutter="0"/>
          <w:cols w:num="2" w:space="708" w:equalWidth="0">
            <w:col w:w="5535" w:space="40"/>
            <w:col w:w="4595"/>
          </w:cols>
        </w:sectPr>
      </w:pPr>
    </w:p>
    <w:p>
      <w:pPr>
        <w:pStyle w:val="BodyText"/>
        <w:spacing w:before="5"/>
        <w:ind w:left="0"/>
        <w:rPr>
          <w:sz w:val="10"/>
        </w:rPr>
      </w:pPr>
    </w:p>
    <w:p>
      <w:pPr>
        <w:spacing w:after="0"/>
        <w:rPr>
          <w:sz w:val="10"/>
        </w:rPr>
        <w:sectPr>
          <w:type w:val="continuous"/>
          <w:pgSz w:w="13530" w:h="17450"/>
          <w:pgMar w:top="1380" w:right="1680" w:bottom="280" w:left="1680" w:header="720" w:footer="720" w:gutter="0"/>
          <w:cols w:space="708"/>
        </w:sectPr>
      </w:pPr>
    </w:p>
    <w:p>
      <w:pPr>
        <w:pStyle w:val="BodyText"/>
        <w:spacing w:before="10"/>
        <w:ind w:left="0"/>
      </w:pPr>
    </w:p>
    <w:p>
      <w:pPr>
        <w:spacing w:before="0" w:line="90" w:lineRule="exact"/>
        <w:ind w:left="640" w:right="0" w:firstLine="0"/>
        <w:jc w:val="left"/>
        <w:rPr>
          <w:rFonts w:ascii="Cambria Math"/>
          <w:sz w:val="15"/>
        </w:rPr>
      </w:pPr>
      <w:r>
        <w:rPr>
          <w:rFonts w:ascii="Cambria Math"/>
          <w:sz w:val="15"/>
          <w:u w:val="single"/>
        </w:rPr>
        <w:t>W</w:t>
      </w:r>
      <w:r>
        <w:rPr>
          <w:rFonts w:ascii="Cambria Math"/>
          <w:position w:val="-2"/>
          <w:sz w:val="12"/>
          <w:u w:val="single"/>
        </w:rPr>
        <w:t>2</w:t>
      </w:r>
      <w:r>
        <w:rPr>
          <w:rFonts w:ascii="Cambria Math"/>
          <w:position w:val="-2"/>
          <w:sz w:val="12"/>
        </w:rPr>
        <w:t xml:space="preserve"> </w:t>
      </w:r>
      <w:r>
        <w:rPr>
          <w:rFonts w:ascii="Cambria Math"/>
          <w:sz w:val="15"/>
          <w:u w:val="single"/>
        </w:rPr>
        <w:t>G</w:t>
      </w:r>
      <w:r>
        <w:rPr>
          <w:rFonts w:ascii="Cambria Math"/>
          <w:position w:val="-2"/>
          <w:sz w:val="12"/>
          <w:u w:val="single"/>
        </w:rPr>
        <w:t>2</w:t>
      </w:r>
      <w:r>
        <w:rPr>
          <w:rFonts w:ascii="Cambria Math"/>
          <w:sz w:val="15"/>
          <w:u w:val="single"/>
        </w:rPr>
        <w:t>h</w:t>
      </w:r>
    </w:p>
    <w:p>
      <w:pPr>
        <w:spacing w:before="123" w:line="165" w:lineRule="auto"/>
        <w:ind w:left="758" w:right="112" w:firstLine="0"/>
        <w:jc w:val="center"/>
        <w:rPr>
          <w:rFonts w:ascii="Cambria Math"/>
          <w:sz w:val="13"/>
        </w:rPr>
      </w:pPr>
      <w:r>
        <w:br w:type="column"/>
      </w:r>
      <w:r>
        <w:rPr>
          <w:rFonts w:ascii="Cambria Math"/>
          <w:sz w:val="13"/>
        </w:rPr>
        <w:t>G</w:t>
      </w:r>
      <w:r>
        <w:rPr>
          <w:rFonts w:ascii="Cambria Math"/>
          <w:position w:val="-4"/>
          <w:sz w:val="13"/>
        </w:rPr>
        <w:t>1</w:t>
      </w:r>
      <w:r>
        <w:rPr>
          <w:rFonts w:ascii="Cambria Math"/>
          <w:sz w:val="13"/>
        </w:rPr>
        <w:t>h</w:t>
      </w:r>
    </w:p>
    <w:p>
      <w:pPr>
        <w:spacing w:before="0" w:line="66" w:lineRule="exact"/>
        <w:ind w:left="758" w:right="118" w:firstLine="0"/>
        <w:jc w:val="center"/>
        <w:rPr>
          <w:rFonts w:ascii="Cambria Math"/>
          <w:sz w:val="12"/>
        </w:rPr>
      </w:pPr>
      <w:r>
        <w:pict>
          <v:line id="_x0000_s1039" o:spid="_x0000_s1033" style="mso-height-relative:page;mso-position-horizontal-relative:page;mso-width-relative:page;position:absolute;z-index:251666432" from="221.85pt,0.3pt" to="233.2pt,0.3pt" coordsize="21600,21600" stroked="t" strokecolor="black"/>
        </w:pict>
      </w:r>
      <w:r>
        <w:rPr>
          <w:rFonts w:ascii="Cambria Math"/>
          <w:w w:val="105"/>
          <w:sz w:val="15"/>
          <w:u w:val="single"/>
        </w:rPr>
        <w:t>P</w:t>
      </w:r>
      <w:r>
        <w:rPr>
          <w:rFonts w:ascii="Cambria Math"/>
          <w:w w:val="105"/>
          <w:position w:val="-2"/>
          <w:sz w:val="12"/>
          <w:u w:val="single"/>
        </w:rPr>
        <w:t>1</w:t>
      </w:r>
      <w:r>
        <w:rPr>
          <w:rFonts w:ascii="Cambria Math"/>
          <w:w w:val="105"/>
          <w:position w:val="-2"/>
          <w:sz w:val="12"/>
        </w:rPr>
        <w:t xml:space="preserve"> </w:t>
      </w:r>
      <w:r>
        <w:rPr>
          <w:rFonts w:ascii="Cambria Math"/>
          <w:w w:val="105"/>
          <w:position w:val="1"/>
          <w:sz w:val="13"/>
        </w:rPr>
        <w:t>t</w:t>
      </w:r>
      <w:r>
        <w:rPr>
          <w:rFonts w:ascii="Cambria Math"/>
          <w:w w:val="105"/>
          <w:position w:val="-3"/>
          <w:sz w:val="13"/>
        </w:rPr>
        <w:t xml:space="preserve">1 </w:t>
      </w:r>
      <w:r>
        <w:rPr>
          <w:rFonts w:ascii="Cambria Math"/>
          <w:w w:val="105"/>
          <w:sz w:val="15"/>
          <w:u w:val="single"/>
        </w:rPr>
        <w:t>G</w:t>
      </w:r>
      <w:r>
        <w:rPr>
          <w:rFonts w:ascii="Cambria Math"/>
          <w:w w:val="105"/>
          <w:position w:val="-2"/>
          <w:sz w:val="12"/>
          <w:u w:val="single"/>
        </w:rPr>
        <w:t>1</w:t>
      </w:r>
    </w:p>
    <w:p>
      <w:pPr>
        <w:pStyle w:val="BodyText"/>
        <w:spacing w:before="8"/>
        <w:ind w:left="0"/>
        <w:rPr>
          <w:rFonts w:ascii="Cambria Math"/>
          <w:sz w:val="8"/>
        </w:rPr>
      </w:pPr>
    </w:p>
    <w:p>
      <w:pPr>
        <w:pStyle w:val="BodyText"/>
        <w:spacing w:line="20" w:lineRule="exact"/>
        <w:ind w:left="893"/>
        <w:rPr>
          <w:rFonts w:ascii="Cambria Math"/>
          <w:sz w:val="2"/>
        </w:rPr>
      </w:pPr>
      <w:r>
        <w:rPr>
          <w:rFonts w:ascii="Cambria Math"/>
          <w:sz w:val="2"/>
        </w:rPr>
        <w:pict>
          <v:group id="_x0000_s1040" o:spid="_x0000_i1034" style="width:13.35pt;height:0.65pt" coordsize="267,13">
            <v:line id="_x0000_s1041" o:spid="_x0000_s1035" style="position:absolute" from="0,120" to="5320,120" coordsize="21600,21600" stroked="t" strokecolor="black"/>
            <w10:anchorlock/>
          </v:group>
        </w:pict>
      </w:r>
    </w:p>
    <w:p>
      <w:pPr>
        <w:pStyle w:val="BodyText"/>
        <w:spacing w:before="7"/>
        <w:ind w:left="0"/>
        <w:rPr>
          <w:rFonts w:ascii="Cambria Math"/>
          <w:sz w:val="21"/>
        </w:rPr>
      </w:pPr>
      <w:r>
        <w:br w:type="column"/>
      </w:r>
    </w:p>
    <w:p>
      <w:pPr>
        <w:spacing w:before="1" w:line="90" w:lineRule="exact"/>
        <w:ind w:left="155" w:right="0" w:firstLine="0"/>
        <w:jc w:val="left"/>
        <w:rPr>
          <w:rFonts w:ascii="Cambria Math"/>
          <w:sz w:val="15"/>
        </w:rPr>
      </w:pPr>
      <w:r>
        <w:rPr>
          <w:rFonts w:ascii="Cambria Math"/>
          <w:w w:val="105"/>
          <w:sz w:val="15"/>
          <w:u w:val="single"/>
        </w:rPr>
        <w:t>t</w:t>
      </w:r>
      <w:r>
        <w:rPr>
          <w:rFonts w:ascii="Cambria Math"/>
          <w:w w:val="105"/>
          <w:position w:val="-2"/>
          <w:sz w:val="12"/>
          <w:u w:val="single"/>
        </w:rPr>
        <w:t>2</w:t>
      </w:r>
      <w:r>
        <w:rPr>
          <w:rFonts w:ascii="Cambria Math"/>
          <w:w w:val="105"/>
          <w:position w:val="-2"/>
          <w:sz w:val="12"/>
        </w:rPr>
        <w:t xml:space="preserve"> </w:t>
      </w:r>
      <w:r>
        <w:rPr>
          <w:rFonts w:ascii="Cambria Math"/>
          <w:w w:val="105"/>
          <w:sz w:val="15"/>
        </w:rPr>
        <w:t>6</w:t>
      </w:r>
    </w:p>
    <w:p>
      <w:pPr>
        <w:pStyle w:val="BodyText"/>
        <w:spacing w:before="8"/>
        <w:ind w:left="0"/>
        <w:rPr>
          <w:rFonts w:ascii="Cambria Math"/>
          <w:sz w:val="8"/>
        </w:rPr>
      </w:pPr>
    </w:p>
    <w:p>
      <w:pPr>
        <w:pStyle w:val="BodyText"/>
        <w:spacing w:line="20" w:lineRule="exact"/>
        <w:ind w:left="373"/>
        <w:rPr>
          <w:rFonts w:ascii="Cambria Math"/>
          <w:sz w:val="2"/>
        </w:rPr>
      </w:pPr>
      <w:r>
        <w:rPr>
          <w:rFonts w:ascii="Cambria Math"/>
          <w:sz w:val="2"/>
        </w:rPr>
        <w:pict>
          <v:group id="_x0000_s1042" o:spid="_x0000_i1036" style="width:4.1pt;height:0.65pt" coordsize="82,13">
            <v:line id="_x0000_s1043" o:spid="_x0000_s1037" style="position:absolute" from="0,120" to="1640,120" coordsize="21600,21600" stroked="t" strokecolor="black"/>
            <w10:anchorlock/>
          </v:group>
        </w:pict>
      </w:r>
    </w:p>
    <w:p>
      <w:pPr>
        <w:spacing w:after="0" w:line="20" w:lineRule="exact"/>
        <w:rPr>
          <w:rFonts w:ascii="Cambria Math"/>
          <w:sz w:val="2"/>
        </w:rPr>
        <w:sectPr>
          <w:type w:val="continuous"/>
          <w:pgSz w:w="13530" w:h="17450"/>
          <w:pgMar w:top="1380" w:right="1680" w:bottom="280" w:left="1680" w:header="720" w:footer="720" w:gutter="0"/>
          <w:cols w:num="3" w:space="708" w:equalWidth="0">
            <w:col w:w="1239" w:space="600"/>
            <w:col w:w="1421" w:space="39"/>
            <w:col w:w="6871"/>
          </w:cols>
        </w:sectPr>
      </w:pPr>
    </w:p>
    <w:p>
      <w:pPr>
        <w:pStyle w:val="BodyText"/>
        <w:tabs>
          <w:tab w:val="left" w:pos="854"/>
        </w:tabs>
        <w:spacing w:line="7" w:lineRule="exact"/>
      </w:pPr>
      <w:r>
        <w:rPr>
          <w:spacing w:val="-1"/>
        </w:rPr>
        <w:t>率</w:t>
      </w:r>
      <w:r>
        <w:rPr>
          <w:spacing w:val="1"/>
        </w:rPr>
        <w:t>:</w:t>
      </w:r>
      <w:r>
        <w:rPr>
          <w:spacing w:val="-2"/>
        </w:rPr>
        <w:t>P</w:t>
      </w:r>
      <w:r>
        <w:rPr>
          <w:w w:val="106"/>
          <w:position w:val="-2"/>
          <w:sz w:val="9"/>
        </w:rPr>
        <w:t>2</w:t>
      </w:r>
      <w:r>
        <w:t>=</w:t>
      </w:r>
      <w:r>
        <w:tab/>
      </w:r>
      <w:r>
        <w:t>=</w:t>
      </w:r>
    </w:p>
    <w:p>
      <w:pPr>
        <w:spacing w:before="0" w:line="7" w:lineRule="exact"/>
        <w:ind w:left="120" w:right="0" w:firstLine="0"/>
        <w:jc w:val="left"/>
        <w:rPr>
          <w:sz w:val="19"/>
        </w:rPr>
      </w:pPr>
      <w:r>
        <w:br w:type="column"/>
      </w:r>
      <w:r>
        <w:rPr>
          <w:spacing w:val="-17"/>
          <w:sz w:val="19"/>
        </w:rPr>
        <w:t xml:space="preserve">,又 </w:t>
      </w:r>
      <w:r>
        <w:rPr>
          <w:spacing w:val="1"/>
          <w:sz w:val="19"/>
        </w:rPr>
        <w:t>G</w:t>
      </w:r>
      <w:r>
        <w:rPr>
          <w:w w:val="106"/>
          <w:position w:val="-2"/>
          <w:sz w:val="9"/>
        </w:rPr>
        <w:t>1</w:t>
      </w:r>
      <w:r>
        <w:rPr>
          <w:spacing w:val="1"/>
          <w:sz w:val="19"/>
        </w:rPr>
        <w:t>=</w:t>
      </w:r>
      <w:r>
        <w:rPr>
          <w:spacing w:val="-2"/>
          <w:sz w:val="19"/>
        </w:rPr>
        <w:t>1</w:t>
      </w:r>
      <w:r>
        <w:rPr>
          <w:spacing w:val="1"/>
          <w:sz w:val="19"/>
        </w:rPr>
        <w:t>.</w:t>
      </w:r>
      <w:r>
        <w:rPr>
          <w:spacing w:val="-7"/>
          <w:sz w:val="19"/>
        </w:rPr>
        <w:t>5</w:t>
      </w:r>
      <w:r>
        <w:rPr>
          <w:spacing w:val="5"/>
          <w:sz w:val="19"/>
        </w:rPr>
        <w:t>G</w:t>
      </w:r>
      <w:r>
        <w:rPr>
          <w:w w:val="106"/>
          <w:position w:val="-2"/>
          <w:sz w:val="9"/>
        </w:rPr>
        <w:t>2</w:t>
      </w:r>
      <w:r>
        <w:rPr>
          <w:spacing w:val="-18"/>
          <w:sz w:val="19"/>
        </w:rPr>
        <w:t xml:space="preserve">,则  = </w:t>
      </w:r>
      <w:r>
        <w:rPr>
          <w:rFonts w:ascii="Cambria Math" w:eastAsia="Cambria Math"/>
          <w:w w:val="103"/>
          <w:position w:val="-5"/>
          <w:sz w:val="13"/>
        </w:rPr>
        <w:t>G</w:t>
      </w:r>
      <w:r>
        <w:rPr>
          <w:rFonts w:ascii="Cambria Math" w:eastAsia="Cambria Math"/>
          <w:spacing w:val="-4"/>
          <w:position w:val="-5"/>
          <w:sz w:val="13"/>
        </w:rPr>
        <w:t xml:space="preserve">   </w:t>
      </w:r>
      <w:r>
        <w:rPr>
          <w:rFonts w:ascii="Cambria Math" w:eastAsia="Cambria Math"/>
          <w:position w:val="-5"/>
          <w:sz w:val="13"/>
        </w:rPr>
        <w:t>h</w:t>
      </w:r>
      <w:r>
        <w:rPr>
          <w:rFonts w:ascii="Cambria Math" w:eastAsia="Cambria Math"/>
          <w:spacing w:val="-10"/>
          <w:position w:val="-5"/>
          <w:sz w:val="13"/>
        </w:rPr>
        <w:t xml:space="preserve"> </w:t>
      </w:r>
      <w:r>
        <w:rPr>
          <w:spacing w:val="-14"/>
          <w:sz w:val="19"/>
        </w:rPr>
        <w:t>=</w:t>
      </w:r>
    </w:p>
    <w:p>
      <w:pPr>
        <w:pStyle w:val="BodyText"/>
        <w:spacing w:line="7" w:lineRule="exact"/>
      </w:pPr>
      <w:r>
        <w:br w:type="column"/>
      </w:r>
      <w:r>
        <w:t>× = 。</w:t>
      </w:r>
    </w:p>
    <w:p>
      <w:pPr>
        <w:spacing w:after="0" w:line="7" w:lineRule="exact"/>
        <w:sectPr>
          <w:type w:val="continuous"/>
          <w:pgSz w:w="13530" w:h="17450"/>
          <w:pgMar w:top="1380" w:right="1680" w:bottom="280" w:left="1680" w:header="720" w:footer="720" w:gutter="0"/>
          <w:cols w:num="3" w:space="708" w:equalWidth="0">
            <w:col w:w="990" w:space="88"/>
            <w:col w:w="2023" w:space="43"/>
            <w:col w:w="7026"/>
          </w:cols>
        </w:sectPr>
      </w:pPr>
    </w:p>
    <w:p>
      <w:pPr>
        <w:spacing w:before="0" w:line="187" w:lineRule="exact"/>
        <w:ind w:left="684" w:right="0" w:firstLine="0"/>
        <w:jc w:val="left"/>
        <w:rPr>
          <w:rFonts w:ascii="Cambria Math"/>
          <w:sz w:val="12"/>
        </w:rPr>
      </w:pPr>
      <w:r>
        <w:rPr>
          <w:rFonts w:ascii="Cambria Math"/>
          <w:w w:val="110"/>
          <w:sz w:val="15"/>
        </w:rPr>
        <w:t>t</w:t>
      </w:r>
      <w:r>
        <w:rPr>
          <w:rFonts w:ascii="Cambria Math"/>
          <w:w w:val="110"/>
          <w:position w:val="-2"/>
          <w:sz w:val="12"/>
        </w:rPr>
        <w:t xml:space="preserve">2 </w:t>
      </w:r>
      <w:r>
        <w:rPr>
          <w:rFonts w:ascii="Cambria Math"/>
          <w:w w:val="110"/>
          <w:sz w:val="15"/>
        </w:rPr>
        <w:t>t</w:t>
      </w:r>
      <w:r>
        <w:rPr>
          <w:rFonts w:ascii="Cambria Math"/>
          <w:w w:val="110"/>
          <w:position w:val="-2"/>
          <w:sz w:val="12"/>
        </w:rPr>
        <w:t>2</w:t>
      </w:r>
    </w:p>
    <w:p>
      <w:pPr>
        <w:spacing w:before="0" w:line="155" w:lineRule="exact"/>
        <w:ind w:left="835" w:right="152" w:firstLine="0"/>
        <w:jc w:val="center"/>
        <w:rPr>
          <w:rFonts w:ascii="Cambria Math"/>
          <w:sz w:val="12"/>
        </w:rPr>
      </w:pPr>
      <w:r>
        <w:br w:type="column"/>
      </w:r>
      <w:r>
        <w:rPr>
          <w:rFonts w:ascii="Cambria Math"/>
          <w:position w:val="1"/>
          <w:sz w:val="15"/>
        </w:rPr>
        <w:t>P</w:t>
      </w:r>
      <w:r>
        <w:rPr>
          <w:rFonts w:ascii="Cambria Math"/>
          <w:position w:val="-1"/>
          <w:sz w:val="12"/>
        </w:rPr>
        <w:t>2</w:t>
      </w:r>
      <w:r>
        <w:rPr>
          <w:rFonts w:ascii="Cambria Math"/>
          <w:sz w:val="12"/>
          <w:u w:val="single"/>
        </w:rPr>
        <w:t xml:space="preserve"> </w:t>
      </w:r>
      <w:r>
        <w:rPr>
          <w:rFonts w:ascii="Cambria Math"/>
          <w:sz w:val="13"/>
          <w:u w:val="single"/>
        </w:rPr>
        <w:t>2</w:t>
      </w:r>
      <w:r>
        <w:rPr>
          <w:rFonts w:ascii="Cambria Math"/>
          <w:sz w:val="13"/>
        </w:rPr>
        <w:t xml:space="preserve"> </w:t>
      </w:r>
      <w:r>
        <w:rPr>
          <w:rFonts w:ascii="Cambria Math"/>
          <w:sz w:val="15"/>
        </w:rPr>
        <w:t>G</w:t>
      </w:r>
      <w:r>
        <w:rPr>
          <w:rFonts w:ascii="Cambria Math"/>
          <w:position w:val="-1"/>
          <w:sz w:val="12"/>
        </w:rPr>
        <w:t>2</w:t>
      </w:r>
    </w:p>
    <w:p>
      <w:pPr>
        <w:spacing w:before="0" w:line="184" w:lineRule="auto"/>
        <w:ind w:left="0" w:right="326" w:firstLine="0"/>
        <w:jc w:val="right"/>
        <w:rPr>
          <w:rFonts w:ascii="Cambria Math"/>
          <w:sz w:val="13"/>
        </w:rPr>
      </w:pPr>
      <w:r>
        <w:rPr>
          <w:rFonts w:ascii="Cambria Math"/>
          <w:w w:val="105"/>
          <w:sz w:val="13"/>
        </w:rPr>
        <w:t>t</w:t>
      </w:r>
      <w:r>
        <w:rPr>
          <w:rFonts w:ascii="Cambria Math"/>
          <w:w w:val="105"/>
          <w:position w:val="-4"/>
          <w:sz w:val="13"/>
        </w:rPr>
        <w:t>2</w:t>
      </w:r>
    </w:p>
    <w:p>
      <w:pPr>
        <w:spacing w:before="0" w:line="187" w:lineRule="exact"/>
        <w:ind w:left="155" w:right="0" w:firstLine="0"/>
        <w:jc w:val="left"/>
        <w:rPr>
          <w:rFonts w:ascii="Cambria Math"/>
          <w:sz w:val="15"/>
        </w:rPr>
      </w:pPr>
      <w:r>
        <w:br w:type="column"/>
      </w:r>
      <w:r>
        <w:rPr>
          <w:rFonts w:ascii="Cambria Math"/>
          <w:w w:val="105"/>
          <w:sz w:val="15"/>
        </w:rPr>
        <w:t>t</w:t>
      </w:r>
      <w:r>
        <w:rPr>
          <w:rFonts w:ascii="Cambria Math"/>
          <w:w w:val="105"/>
          <w:position w:val="-2"/>
          <w:sz w:val="12"/>
        </w:rPr>
        <w:t xml:space="preserve">1 </w:t>
      </w:r>
      <w:r>
        <w:rPr>
          <w:rFonts w:ascii="Cambria Math"/>
          <w:w w:val="105"/>
          <w:sz w:val="15"/>
        </w:rPr>
        <w:t>5</w:t>
      </w:r>
    </w:p>
    <w:p>
      <w:pPr>
        <w:spacing w:after="0" w:line="187" w:lineRule="exact"/>
        <w:jc w:val="left"/>
        <w:rPr>
          <w:rFonts w:ascii="Cambria Math"/>
          <w:sz w:val="15"/>
        </w:rPr>
        <w:sectPr>
          <w:type w:val="continuous"/>
          <w:pgSz w:w="13530" w:h="17450"/>
          <w:pgMar w:top="1380" w:right="1680" w:bottom="280" w:left="1680" w:header="720" w:footer="720" w:gutter="0"/>
          <w:cols w:num="3" w:space="708" w:equalWidth="0">
            <w:col w:w="1175" w:space="620"/>
            <w:col w:w="1464" w:space="40"/>
            <w:col w:w="6871"/>
          </w:cols>
        </w:sectPr>
      </w:pPr>
    </w:p>
    <w:p>
      <w:pPr>
        <w:pStyle w:val="BodyText"/>
        <w:spacing w:before="150" w:line="280" w:lineRule="auto"/>
        <w:ind w:right="298"/>
      </w:pPr>
      <w:r>
        <w:drawing>
          <wp:anchor distT="0" distB="0" distL="0" distR="0" simplePos="0" relativeHeight="251667456" behindDoc="0" locked="0" layoutInCell="1" allowOverlap="1">
            <wp:simplePos x="0" y="0"/>
            <wp:positionH relativeFrom="page">
              <wp:posOffset>3561080</wp:posOffset>
            </wp:positionH>
            <wp:positionV relativeFrom="paragraph">
              <wp:posOffset>433070</wp:posOffset>
            </wp:positionV>
            <wp:extent cx="1463040" cy="792480"/>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171054" name="image2.jpeg"/>
                    <pic:cNvPicPr>
                      <a:picLocks noChangeAspect="1"/>
                    </pic:cNvPicPr>
                  </pic:nvPicPr>
                  <pic:blipFill>
                    <a:blip xmlns:r="http://schemas.openxmlformats.org/officeDocument/2006/relationships" r:embed="rId7" cstate="print"/>
                    <a:stretch>
                      <a:fillRect/>
                    </a:stretch>
                  </pic:blipFill>
                  <pic:spPr>
                    <a:xfrm>
                      <a:off x="0" y="0"/>
                      <a:ext cx="1463039" cy="792479"/>
                    </a:xfrm>
                    <a:prstGeom prst="rect">
                      <a:avLst/>
                    </a:prstGeom>
                  </pic:spPr>
                </pic:pic>
              </a:graphicData>
            </a:graphic>
          </wp:anchor>
        </w:drawing>
      </w:r>
      <w:r>
        <w:t>3.</w:t>
      </w:r>
      <w:r>
        <w:rPr>
          <w:sz w:val="17"/>
        </w:rPr>
        <w:t>(2019</w:t>
      </w:r>
      <w:r>
        <w:rPr>
          <w:spacing w:val="-8"/>
          <w:sz w:val="17"/>
        </w:rPr>
        <w:t xml:space="preserve"> 福建厦门二模)</w:t>
      </w:r>
      <w:r>
        <w:rPr>
          <w:spacing w:val="-2"/>
        </w:rPr>
        <w:t xml:space="preserve">“塔吊”是修建高层建筑常见的起重设备,又名“塔式起重机”。某“塔吊”以恒定功率 </w:t>
      </w:r>
      <w:r>
        <w:t>24kW</w:t>
      </w:r>
      <w:r>
        <w:rPr>
          <w:spacing w:val="-27"/>
        </w:rPr>
        <w:t xml:space="preserve"> 将</w:t>
      </w:r>
      <w:r>
        <w:rPr>
          <w:spacing w:val="-35"/>
        </w:rPr>
        <w:t xml:space="preserve">质量 </w:t>
      </w:r>
      <w:r>
        <w:t>2t</w:t>
      </w:r>
      <w:r>
        <w:rPr>
          <w:spacing w:val="-10"/>
        </w:rPr>
        <w:t xml:space="preserve"> 的重物从静止开始竖直向上提升 </w:t>
      </w:r>
      <w:r>
        <w:t>45s,</w:t>
      </w:r>
      <w:r>
        <w:rPr>
          <w:spacing w:val="-15"/>
        </w:rPr>
        <w:t xml:space="preserve">全程 </w:t>
      </w:r>
      <w:r>
        <w:t>v-t</w:t>
      </w:r>
      <w:r>
        <w:rPr>
          <w:spacing w:val="-10"/>
        </w:rPr>
        <w:t xml:space="preserve"> 关系如图。</w:t>
      </w:r>
      <w:r>
        <w:t>g</w:t>
      </w:r>
      <w:r>
        <w:rPr>
          <w:spacing w:val="-33"/>
        </w:rPr>
        <w:t xml:space="preserve"> 取 </w:t>
      </w:r>
      <w:r>
        <w:t>10N/kg。</w:t>
      </w: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spacing w:before="6"/>
        <w:ind w:left="0"/>
        <w:rPr>
          <w:sz w:val="25"/>
        </w:rPr>
      </w:pPr>
    </w:p>
    <w:p>
      <w:pPr>
        <w:pStyle w:val="ListParagraph"/>
        <w:numPr>
          <w:ilvl w:val="0"/>
          <w:numId w:val="1"/>
        </w:numPr>
        <w:tabs>
          <w:tab w:val="left" w:pos="406"/>
        </w:tabs>
        <w:spacing w:before="0" w:after="0" w:line="240" w:lineRule="auto"/>
        <w:ind w:left="405" w:right="0" w:hanging="285"/>
        <w:jc w:val="left"/>
        <w:rPr>
          <w:sz w:val="19"/>
        </w:rPr>
      </w:pPr>
      <w:r>
        <w:rPr>
          <w:spacing w:val="45"/>
          <w:sz w:val="19"/>
        </w:rPr>
        <w:t>求</w:t>
      </w:r>
      <w:r>
        <w:rPr>
          <w:sz w:val="19"/>
        </w:rPr>
        <w:t>t=30s</w:t>
      </w:r>
      <w:r>
        <w:rPr>
          <w:spacing w:val="-8"/>
          <w:sz w:val="19"/>
        </w:rPr>
        <w:t xml:space="preserve"> 时重物所受的拉力。</w:t>
      </w:r>
    </w:p>
    <w:p>
      <w:pPr>
        <w:pStyle w:val="ListParagraph"/>
        <w:numPr>
          <w:ilvl w:val="0"/>
          <w:numId w:val="1"/>
        </w:numPr>
        <w:tabs>
          <w:tab w:val="left" w:pos="406"/>
        </w:tabs>
        <w:spacing w:before="43" w:after="0" w:line="240" w:lineRule="auto"/>
        <w:ind w:left="405" w:right="0" w:hanging="285"/>
        <w:jc w:val="left"/>
        <w:rPr>
          <w:sz w:val="19"/>
        </w:rPr>
      </w:pPr>
      <w:r>
        <w:rPr>
          <w:spacing w:val="-1"/>
          <w:sz w:val="19"/>
        </w:rPr>
        <w:t>求整个过程重物的最大速度。</w:t>
      </w:r>
    </w:p>
    <w:p>
      <w:pPr>
        <w:pStyle w:val="ListParagraph"/>
        <w:numPr>
          <w:ilvl w:val="0"/>
          <w:numId w:val="1"/>
        </w:numPr>
        <w:tabs>
          <w:tab w:val="left" w:pos="406"/>
        </w:tabs>
        <w:spacing w:before="39" w:after="0" w:line="280" w:lineRule="auto"/>
        <w:ind w:left="120" w:right="4481" w:firstLine="0"/>
        <w:jc w:val="left"/>
        <w:rPr>
          <w:sz w:val="19"/>
        </w:rPr>
      </w:pPr>
      <w:r>
        <w:rPr>
          <w:spacing w:val="-5"/>
          <w:sz w:val="19"/>
        </w:rPr>
        <w:t xml:space="preserve">若重物上升的总高度为 </w:t>
      </w:r>
      <w:r>
        <w:rPr>
          <w:sz w:val="19"/>
        </w:rPr>
        <w:t>60m</w:t>
      </w:r>
      <w:r>
        <w:rPr>
          <w:spacing w:val="-10"/>
          <w:sz w:val="19"/>
        </w:rPr>
        <w:t xml:space="preserve">,则最后 </w:t>
      </w:r>
      <w:r>
        <w:rPr>
          <w:sz w:val="19"/>
        </w:rPr>
        <w:t>12s</w:t>
      </w:r>
      <w:r>
        <w:rPr>
          <w:spacing w:val="-8"/>
          <w:sz w:val="19"/>
        </w:rPr>
        <w:t xml:space="preserve"> 拉力的平均功率为多大? </w:t>
      </w:r>
      <w:r>
        <w:rPr>
          <w:spacing w:val="-2"/>
          <w:sz w:val="19"/>
        </w:rPr>
        <w:t>答案  (</w:t>
      </w:r>
      <w:r>
        <w:rPr>
          <w:spacing w:val="3"/>
          <w:sz w:val="19"/>
        </w:rPr>
        <w:t>1</w:t>
      </w:r>
      <w:r>
        <w:rPr>
          <w:spacing w:val="-4"/>
          <w:sz w:val="19"/>
        </w:rPr>
        <w:t>)</w:t>
      </w:r>
      <w:r>
        <w:rPr>
          <w:spacing w:val="5"/>
          <w:sz w:val="19"/>
        </w:rPr>
        <w:t>2</w:t>
      </w:r>
      <w:r>
        <w:rPr>
          <w:spacing w:val="-1"/>
          <w:sz w:val="19"/>
        </w:rPr>
        <w:t>×</w:t>
      </w:r>
      <w:r>
        <w:rPr>
          <w:spacing w:val="1"/>
          <w:sz w:val="19"/>
        </w:rPr>
        <w:t>1</w:t>
      </w:r>
      <w:r>
        <w:rPr>
          <w:spacing w:val="-2"/>
          <w:sz w:val="19"/>
        </w:rPr>
        <w:t>0</w:t>
      </w:r>
      <w:r>
        <w:rPr>
          <w:w w:val="106"/>
          <w:position w:val="10"/>
          <w:sz w:val="9"/>
        </w:rPr>
        <w:t>4</w:t>
      </w:r>
      <w:r>
        <w:rPr>
          <w:sz w:val="19"/>
        </w:rPr>
        <w:t>N</w:t>
      </w:r>
      <w:r>
        <w:rPr>
          <w:spacing w:val="-2"/>
          <w:sz w:val="19"/>
        </w:rPr>
        <w:t xml:space="preserve">  (</w:t>
      </w:r>
      <w:r>
        <w:rPr>
          <w:spacing w:val="1"/>
          <w:sz w:val="19"/>
        </w:rPr>
        <w:t>2</w:t>
      </w:r>
      <w:r>
        <w:rPr>
          <w:spacing w:val="-2"/>
          <w:sz w:val="19"/>
        </w:rPr>
        <w:t>)</w:t>
      </w:r>
      <w:r>
        <w:rPr>
          <w:spacing w:val="3"/>
          <w:sz w:val="19"/>
        </w:rPr>
        <w:t>1</w:t>
      </w:r>
      <w:r>
        <w:rPr>
          <w:spacing w:val="1"/>
          <w:sz w:val="19"/>
        </w:rPr>
        <w:t>.</w:t>
      </w:r>
      <w:r>
        <w:rPr>
          <w:spacing w:val="-4"/>
          <w:sz w:val="19"/>
        </w:rPr>
        <w:t>2</w:t>
      </w:r>
      <w:r>
        <w:rPr>
          <w:spacing w:val="3"/>
          <w:sz w:val="19"/>
        </w:rPr>
        <w:t>m</w:t>
      </w:r>
      <w:r>
        <w:rPr>
          <w:spacing w:val="1"/>
          <w:sz w:val="19"/>
        </w:rPr>
        <w:t>/</w:t>
      </w:r>
      <w:r>
        <w:rPr>
          <w:sz w:val="19"/>
        </w:rPr>
        <w:t>s</w:t>
      </w:r>
      <w:r>
        <w:rPr>
          <w:spacing w:val="-2"/>
          <w:sz w:val="19"/>
        </w:rPr>
        <w:t xml:space="preserve">  (</w:t>
      </w:r>
      <w:r>
        <w:rPr>
          <w:spacing w:val="3"/>
          <w:sz w:val="19"/>
        </w:rPr>
        <w:t>3</w:t>
      </w:r>
      <w:r>
        <w:rPr>
          <w:spacing w:val="-4"/>
          <w:sz w:val="19"/>
        </w:rPr>
        <w:t>)</w:t>
      </w:r>
      <w:r>
        <w:rPr>
          <w:spacing w:val="3"/>
          <w:sz w:val="19"/>
        </w:rPr>
        <w:t>1</w:t>
      </w:r>
      <w:r>
        <w:rPr>
          <w:spacing w:val="-1"/>
          <w:sz w:val="19"/>
        </w:rPr>
        <w:t>×</w:t>
      </w:r>
      <w:r>
        <w:rPr>
          <w:spacing w:val="1"/>
          <w:sz w:val="19"/>
        </w:rPr>
        <w:t>10</w:t>
      </w:r>
      <w:r>
        <w:rPr>
          <w:w w:val="106"/>
          <w:position w:val="10"/>
          <w:sz w:val="9"/>
        </w:rPr>
        <w:t>4</w:t>
      </w:r>
      <w:r>
        <w:rPr>
          <w:sz w:val="19"/>
        </w:rPr>
        <w:t>W</w:t>
      </w:r>
    </w:p>
    <w:p>
      <w:pPr>
        <w:pStyle w:val="BodyText"/>
        <w:spacing w:line="307" w:lineRule="auto"/>
        <w:ind w:right="208"/>
      </w:pPr>
      <w:r>
        <w:rPr>
          <w:spacing w:val="20"/>
        </w:rPr>
        <w:t>解析 (</w:t>
      </w:r>
      <w:r>
        <w:t>1</w:t>
      </w:r>
      <w:r>
        <w:rPr>
          <w:spacing w:val="-6"/>
        </w:rPr>
        <w:t xml:space="preserve">)由图象可知,在 </w:t>
      </w:r>
      <w:r>
        <w:t>15~45s</w:t>
      </w:r>
      <w:r>
        <w:rPr>
          <w:spacing w:val="-7"/>
        </w:rPr>
        <w:t xml:space="preserve"> 阶段重物竖直向上做匀速直线运动,拉力与重力是一对平衡力,大小相等,所以</w:t>
      </w:r>
      <w:r>
        <w:t xml:space="preserve">,t=30s </w:t>
      </w:r>
      <w:r>
        <w:rPr>
          <w:spacing w:val="4"/>
        </w:rPr>
        <w:t>时,重物所受的拉力</w:t>
      </w:r>
      <w:r>
        <w:rPr>
          <w:spacing w:val="1"/>
        </w:rPr>
        <w:t>F=</w:t>
      </w:r>
      <w:r>
        <w:rPr>
          <w:spacing w:val="-2"/>
        </w:rPr>
        <w:t>G</w:t>
      </w:r>
      <w:r>
        <w:rPr>
          <w:spacing w:val="1"/>
        </w:rPr>
        <w:t>=</w:t>
      </w:r>
      <w:r>
        <w:rPr>
          <w:spacing w:val="-2"/>
        </w:rPr>
        <w:t>m</w:t>
      </w:r>
      <w:r>
        <w:rPr>
          <w:spacing w:val="1"/>
        </w:rPr>
        <w:t>g=</w:t>
      </w:r>
      <w:r>
        <w:rPr>
          <w:spacing w:val="-2"/>
        </w:rPr>
        <w:t>2</w:t>
      </w:r>
      <w:r>
        <w:rPr>
          <w:spacing w:val="-1"/>
        </w:rPr>
        <w:t>×</w:t>
      </w:r>
      <w:r>
        <w:rPr>
          <w:spacing w:val="1"/>
        </w:rPr>
        <w:t>1</w:t>
      </w:r>
      <w:r>
        <w:rPr>
          <w:spacing w:val="-2"/>
        </w:rPr>
        <w:t>0</w:t>
      </w:r>
      <w:r>
        <w:rPr>
          <w:w w:val="106"/>
          <w:position w:val="9"/>
          <w:sz w:val="9"/>
        </w:rPr>
        <w:t>3</w:t>
      </w:r>
      <w:r>
        <w:rPr>
          <w:spacing w:val="1"/>
        </w:rPr>
        <w:t>kg</w:t>
      </w:r>
      <w:r>
        <w:rPr>
          <w:spacing w:val="-1"/>
        </w:rPr>
        <w:t>×</w:t>
      </w:r>
      <w:r>
        <w:rPr>
          <w:spacing w:val="1"/>
        </w:rPr>
        <w:t>1</w:t>
      </w:r>
      <w:r>
        <w:rPr>
          <w:spacing w:val="-7"/>
        </w:rPr>
        <w:t>0</w:t>
      </w:r>
      <w:r>
        <w:rPr>
          <w:spacing w:val="3"/>
        </w:rPr>
        <w:t>N</w:t>
      </w:r>
      <w:r>
        <w:rPr>
          <w:spacing w:val="1"/>
        </w:rPr>
        <w:t>/kg</w:t>
      </w:r>
      <w:r>
        <w:rPr>
          <w:spacing w:val="-2"/>
        </w:rPr>
        <w:t>=2</w:t>
      </w:r>
      <w:r>
        <w:rPr>
          <w:spacing w:val="2"/>
        </w:rPr>
        <w:t>×</w:t>
      </w:r>
      <w:r>
        <w:rPr>
          <w:spacing w:val="1"/>
        </w:rPr>
        <w:t>1</w:t>
      </w:r>
      <w:r>
        <w:rPr>
          <w:spacing w:val="-2"/>
        </w:rPr>
        <w:t>0</w:t>
      </w:r>
      <w:r>
        <w:rPr>
          <w:spacing w:val="-3"/>
          <w:w w:val="106"/>
          <w:position w:val="9"/>
          <w:sz w:val="9"/>
        </w:rPr>
        <w:t>4</w:t>
      </w:r>
      <w:r>
        <w:rPr>
          <w:spacing w:val="1"/>
        </w:rPr>
        <w:t>N</w:t>
      </w:r>
      <w:r>
        <w:rPr>
          <w:spacing w:val="-3"/>
        </w:rPr>
        <w:t>。(</w:t>
      </w:r>
      <w:r>
        <w:rPr>
          <w:spacing w:val="1"/>
        </w:rPr>
        <w:t>2</w:t>
      </w:r>
      <w:r>
        <w:rPr>
          <w:spacing w:val="-4"/>
        </w:rPr>
        <w:t>)由图象知,当重物做匀速运动时的速度最大,在 0</w:t>
      </w:r>
      <w:r>
        <w:rPr>
          <w:spacing w:val="3"/>
        </w:rPr>
        <w:t>~</w:t>
      </w:r>
      <w:r>
        <w:rPr>
          <w:spacing w:val="1"/>
        </w:rPr>
        <w:t>4</w:t>
      </w:r>
      <w:r>
        <w:rPr>
          <w:spacing w:val="-4"/>
        </w:rPr>
        <w:t>5</w:t>
      </w:r>
      <w:r>
        <w:t>s</w:t>
      </w:r>
      <w:r>
        <w:rPr>
          <w:spacing w:val="-12"/>
        </w:rPr>
        <w:t xml:space="preserve"> 内,拉</w:t>
      </w:r>
    </w:p>
    <w:p>
      <w:pPr>
        <w:spacing w:after="0" w:line="307" w:lineRule="auto"/>
        <w:sectPr>
          <w:type w:val="continuous"/>
          <w:pgSz w:w="13530" w:h="17450"/>
          <w:pgMar w:top="1380" w:right="1680" w:bottom="280" w:left="1680" w:header="720" w:footer="720" w:gutter="0"/>
          <w:cols w:space="708"/>
        </w:sectPr>
      </w:pPr>
    </w:p>
    <w:p>
      <w:pPr>
        <w:spacing w:before="105" w:line="92" w:lineRule="exact"/>
        <w:ind w:left="0" w:right="0" w:firstLine="0"/>
        <w:jc w:val="right"/>
        <w:rPr>
          <w:rFonts w:ascii="Cambria Math"/>
          <w:sz w:val="15"/>
        </w:rPr>
      </w:pPr>
      <w:r>
        <w:rPr>
          <w:rFonts w:ascii="Cambria Math"/>
          <w:w w:val="105"/>
          <w:sz w:val="15"/>
        </w:rPr>
        <w:t>W Fs</w:t>
      </w:r>
    </w:p>
    <w:p>
      <w:pPr>
        <w:spacing w:before="84" w:line="114" w:lineRule="exact"/>
        <w:ind w:left="2142" w:right="0" w:firstLine="0"/>
        <w:jc w:val="left"/>
        <w:rPr>
          <w:rFonts w:ascii="Cambria Math" w:hAnsi="Cambria Math"/>
          <w:sz w:val="15"/>
        </w:rPr>
      </w:pPr>
      <w:r>
        <w:br w:type="column"/>
      </w:r>
      <w:r>
        <w:rPr>
          <w:rFonts w:ascii="Cambria Math" w:hAnsi="Cambria Math"/>
          <w:w w:val="105"/>
          <w:sz w:val="15"/>
        </w:rPr>
        <w:t>P 2</w:t>
      </w:r>
      <w:r>
        <w:rPr>
          <w:w w:val="105"/>
          <w:sz w:val="15"/>
        </w:rPr>
        <w:t>.</w:t>
      </w:r>
      <w:r>
        <w:rPr>
          <w:rFonts w:ascii="Cambria Math" w:hAnsi="Cambria Math"/>
          <w:w w:val="105"/>
          <w:sz w:val="15"/>
        </w:rPr>
        <w:t>4</w:t>
      </w:r>
      <w:r>
        <w:rPr>
          <w:w w:val="105"/>
          <w:sz w:val="15"/>
        </w:rPr>
        <w:t>×</w:t>
      </w:r>
      <w:r>
        <w:rPr>
          <w:rFonts w:ascii="Cambria Math" w:hAnsi="Cambria Math"/>
          <w:w w:val="105"/>
          <w:sz w:val="15"/>
        </w:rPr>
        <w:t>10</w:t>
      </w:r>
      <w:r>
        <w:rPr>
          <w:rFonts w:ascii="Cambria Math" w:hAnsi="Cambria Math"/>
          <w:w w:val="105"/>
          <w:position w:val="5"/>
          <w:sz w:val="12"/>
        </w:rPr>
        <w:t>4</w:t>
      </w:r>
      <w:r>
        <w:rPr>
          <w:rFonts w:ascii="Cambria Math" w:hAnsi="Cambria Math"/>
          <w:w w:val="105"/>
          <w:sz w:val="15"/>
        </w:rPr>
        <w:t>W</w:t>
      </w:r>
    </w:p>
    <w:p>
      <w:pPr>
        <w:spacing w:after="0" w:line="114" w:lineRule="exact"/>
        <w:jc w:val="left"/>
        <w:rPr>
          <w:rFonts w:ascii="Cambria Math" w:hAnsi="Cambria Math"/>
          <w:sz w:val="15"/>
        </w:rPr>
        <w:sectPr>
          <w:type w:val="continuous"/>
          <w:pgSz w:w="13530" w:h="17450"/>
          <w:pgMar w:top="1380" w:right="1680" w:bottom="280" w:left="1680" w:header="720" w:footer="720" w:gutter="0"/>
          <w:cols w:num="2" w:space="708" w:equalWidth="0">
            <w:col w:w="2563" w:space="40"/>
            <w:col w:w="7567"/>
          </w:cols>
        </w:sectPr>
      </w:pPr>
    </w:p>
    <w:p>
      <w:pPr>
        <w:pStyle w:val="BodyText"/>
        <w:spacing w:line="206" w:lineRule="auto"/>
      </w:pPr>
      <w:r>
        <w:pict>
          <v:line id="_x0000_s1044" o:spid="_x0000_s1038" style="mso-height-relative:page;mso-position-horizontal-relative:page;mso-width-relative:page;position:absolute;z-index:-251637760" from="192.1pt,5.9pt" to="199.15pt,5.9pt" coordsize="21600,21600" stroked="t" strokecolor="black"/>
        </w:pict>
      </w:r>
      <w:r>
        <w:pict>
          <v:line id="_x0000_s1045" o:spid="_x0000_s1039" style="mso-height-relative:page;mso-position-horizontal-relative:page;mso-width-relative:page;position:absolute;z-index:-251636736" from="204pt,5.9pt" to="211.9pt,5.9pt" coordsize="21600,21600" stroked="t" strokecolor="black"/>
        </w:pict>
      </w:r>
      <w:r>
        <w:pict>
          <v:line id="_x0000_s1046" o:spid="_x0000_s1040" style="mso-height-relative:page;mso-position-horizontal-relative:page;mso-width-relative:page;position:absolute;z-index:-251635712" from="321.2pt,5.9pt" to="325.75pt,5.9pt" coordsize="21600,21600" stroked="t" strokecolor="black"/>
        </w:pict>
      </w:r>
      <w:r>
        <w:pict>
          <v:line id="_x0000_s1047" o:spid="_x0000_s1041" style="mso-height-relative:page;mso-position-horizontal-relative:page;mso-width-relative:page;position:absolute;z-index:-251634688" from="330.6pt,5.9pt" to="368.85pt,5.9pt" coordsize="21600,21600" stroked="t" strokecolor="black"/>
        </w:pict>
      </w:r>
      <w:r>
        <w:rPr>
          <w:spacing w:val="-5"/>
        </w:rPr>
        <w:t xml:space="preserve">力的功率恒定不变,由 </w:t>
      </w:r>
      <w:r>
        <w:t>P</w:t>
      </w:r>
      <w:r>
        <w:rPr>
          <w:spacing w:val="-28"/>
        </w:rPr>
        <w:t xml:space="preserve">= </w:t>
      </w:r>
      <w:r>
        <w:rPr>
          <w:rFonts w:ascii="Cambria Math" w:eastAsia="Cambria Math" w:hAnsi="Cambria Math"/>
          <w:position w:val="-8"/>
          <w:sz w:val="15"/>
        </w:rPr>
        <w:t>t</w:t>
      </w:r>
      <w:r>
        <w:rPr>
          <w:rFonts w:ascii="Cambria Math" w:eastAsia="Cambria Math" w:hAnsi="Cambria Math"/>
          <w:spacing w:val="10"/>
          <w:position w:val="-8"/>
          <w:sz w:val="15"/>
        </w:rPr>
        <w:t xml:space="preserve"> </w:t>
      </w:r>
      <w:r>
        <w:rPr>
          <w:spacing w:val="-22"/>
        </w:rPr>
        <w:t xml:space="preserve">= </w:t>
      </w:r>
      <w:r>
        <w:rPr>
          <w:rFonts w:ascii="Cambria Math" w:eastAsia="Cambria Math" w:hAnsi="Cambria Math"/>
          <w:position w:val="-8"/>
          <w:sz w:val="15"/>
        </w:rPr>
        <w:t>t</w:t>
      </w:r>
      <w:r>
        <w:rPr>
          <w:rFonts w:ascii="Cambria Math" w:eastAsia="Cambria Math" w:hAnsi="Cambria Math"/>
          <w:spacing w:val="19"/>
          <w:position w:val="-8"/>
          <w:sz w:val="15"/>
        </w:rPr>
        <w:t xml:space="preserve"> </w:t>
      </w:r>
      <w:r>
        <w:t>=Fv</w:t>
      </w:r>
      <w:r>
        <w:rPr>
          <w:spacing w:val="-2"/>
        </w:rPr>
        <w:t xml:space="preserve"> 知,重物的最大速度</w:t>
      </w:r>
      <w:r>
        <w:t>v=</w:t>
      </w:r>
      <w:r>
        <w:rPr>
          <w:rFonts w:ascii="Cambria Math" w:eastAsia="Cambria Math" w:hAnsi="Cambria Math"/>
          <w:position w:val="-8"/>
          <w:sz w:val="15"/>
        </w:rPr>
        <w:t>F</w:t>
      </w:r>
      <w:r>
        <w:rPr>
          <w:spacing w:val="2"/>
        </w:rPr>
        <w:t xml:space="preserve">= </w:t>
      </w:r>
      <w:r>
        <w:rPr>
          <w:rFonts w:ascii="Cambria Math" w:eastAsia="Cambria Math" w:hAnsi="Cambria Math"/>
          <w:position w:val="-8"/>
          <w:sz w:val="15"/>
        </w:rPr>
        <w:t>2</w:t>
      </w:r>
      <w:r>
        <w:rPr>
          <w:position w:val="-8"/>
          <w:sz w:val="15"/>
        </w:rPr>
        <w:t>×</w:t>
      </w:r>
      <w:r>
        <w:rPr>
          <w:rFonts w:ascii="Cambria Math" w:eastAsia="Cambria Math" w:hAnsi="Cambria Math"/>
          <w:position w:val="-8"/>
          <w:sz w:val="15"/>
        </w:rPr>
        <w:t>10</w:t>
      </w:r>
      <w:r>
        <w:rPr>
          <w:rFonts w:ascii="Cambria Math" w:eastAsia="Cambria Math" w:hAnsi="Cambria Math"/>
          <w:position w:val="-4"/>
          <w:sz w:val="12"/>
        </w:rPr>
        <w:t>4</w:t>
      </w:r>
      <w:r>
        <w:rPr>
          <w:rFonts w:ascii="Cambria Math" w:eastAsia="Cambria Math" w:hAnsi="Cambria Math"/>
          <w:position w:val="-8"/>
          <w:sz w:val="15"/>
        </w:rPr>
        <w:t xml:space="preserve">N   </w:t>
      </w:r>
      <w:r>
        <w:t>=1.2m/s。(3</w:t>
      </w:r>
      <w:r>
        <w:rPr>
          <w:spacing w:val="-3"/>
        </w:rPr>
        <w:t xml:space="preserve">)整个过程中重物上升的总高度为 </w:t>
      </w:r>
      <w:r>
        <w:t>60m,</w:t>
      </w:r>
    </w:p>
    <w:p>
      <w:pPr>
        <w:pStyle w:val="BodyText"/>
        <w:spacing w:before="136"/>
      </w:pPr>
      <w:r>
        <w:pict>
          <v:shapetype id="_x0000_t202" coordsize="21600,21600" o:spt="202" path="m,l,21600r21600,l21600,xe">
            <v:stroke joinstyle="miter"/>
            <v:path gradientshapeok="t" o:connecttype="rect"/>
          </v:shapetype>
          <v:shape id="_x0000_s1048" o:spid="_x0000_s1042" type="#_x0000_t202" style="width:19.1pt;height:4.8pt;margin-top:13.6pt;margin-left:427.2pt;mso-height-relative:page;mso-position-horizontal-relative:page;mso-width-relative:page;position:absolute;z-index:-251633664" coordsize="21600,21600" filled="f" stroked="f">
            <v:stroke joinstyle="miter"/>
            <v:textbox inset="0,0,0,0">
              <w:txbxContent>
                <w:p>
                  <w:pPr>
                    <w:tabs>
                      <w:tab w:val="left" w:pos="333"/>
                    </w:tabs>
                    <w:spacing w:before="0" w:line="96" w:lineRule="exact"/>
                    <w:ind w:left="0" w:right="0" w:firstLine="0"/>
                    <w:jc w:val="left"/>
                    <w:rPr>
                      <w:sz w:val="9"/>
                    </w:rPr>
                  </w:pPr>
                  <w:r>
                    <w:rPr>
                      <w:w w:val="105"/>
                      <w:sz w:val="9"/>
                    </w:rPr>
                    <w:t>1</w:t>
                  </w:r>
                  <w:r>
                    <w:rPr>
                      <w:w w:val="105"/>
                      <w:sz w:val="9"/>
                    </w:rPr>
                    <w:tab/>
                  </w:r>
                  <w:r>
                    <w:rPr>
                      <w:spacing w:val="-20"/>
                      <w:w w:val="105"/>
                      <w:sz w:val="9"/>
                    </w:rPr>
                    <w:t>1</w:t>
                  </w:r>
                </w:p>
              </w:txbxContent>
            </v:textbox>
          </v:shape>
        </w:pict>
      </w:r>
      <w:r>
        <w:rPr>
          <w:spacing w:val="-6"/>
        </w:rPr>
        <w:t xml:space="preserve">故全程塔吊对重物做功 </w:t>
      </w:r>
      <w:r>
        <w:rPr>
          <w:spacing w:val="1"/>
        </w:rPr>
        <w:t>W=</w:t>
      </w:r>
      <w:r>
        <w:rPr>
          <w:spacing w:val="-2"/>
        </w:rPr>
        <w:t>G</w:t>
      </w:r>
      <w:r>
        <w:rPr>
          <w:spacing w:val="1"/>
        </w:rPr>
        <w:t>h</w:t>
      </w:r>
      <w:r>
        <w:rPr>
          <w:spacing w:val="-2"/>
        </w:rPr>
        <w:t>=</w:t>
      </w:r>
      <w:r>
        <w:rPr>
          <w:spacing w:val="1"/>
        </w:rPr>
        <w:t>2</w:t>
      </w:r>
      <w:r>
        <w:rPr>
          <w:spacing w:val="-1"/>
        </w:rPr>
        <w:t>×</w:t>
      </w:r>
      <w:r>
        <w:rPr>
          <w:spacing w:val="1"/>
        </w:rPr>
        <w:t>1</w:t>
      </w:r>
      <w:r>
        <w:rPr>
          <w:spacing w:val="-2"/>
        </w:rPr>
        <w:t>0</w:t>
      </w:r>
      <w:r>
        <w:rPr>
          <w:w w:val="106"/>
          <w:position w:val="9"/>
          <w:sz w:val="9"/>
        </w:rPr>
        <w:t>4</w:t>
      </w:r>
      <w:r>
        <w:rPr>
          <w:spacing w:val="1"/>
        </w:rPr>
        <w:t>N</w:t>
      </w:r>
      <w:r>
        <w:rPr>
          <w:spacing w:val="-1"/>
        </w:rPr>
        <w:t>×</w:t>
      </w:r>
      <w:r>
        <w:rPr>
          <w:spacing w:val="1"/>
        </w:rPr>
        <w:t>6</w:t>
      </w:r>
      <w:r>
        <w:rPr>
          <w:spacing w:val="-7"/>
        </w:rPr>
        <w:t>0</w:t>
      </w:r>
      <w:r>
        <w:rPr>
          <w:spacing w:val="3"/>
        </w:rPr>
        <w:t>m</w:t>
      </w:r>
      <w:r>
        <w:rPr>
          <w:spacing w:val="1"/>
        </w:rPr>
        <w:t>=1.</w:t>
      </w:r>
      <w:r>
        <w:rPr>
          <w:spacing w:val="-2"/>
        </w:rPr>
        <w:t>2</w:t>
      </w:r>
      <w:r>
        <w:rPr>
          <w:spacing w:val="-1"/>
        </w:rPr>
        <w:t>×</w:t>
      </w:r>
      <w:r>
        <w:rPr>
          <w:spacing w:val="1"/>
        </w:rPr>
        <w:t>1</w:t>
      </w:r>
      <w:r>
        <w:rPr>
          <w:spacing w:val="-2"/>
        </w:rPr>
        <w:t>0</w:t>
      </w:r>
      <w:r>
        <w:rPr>
          <w:w w:val="106"/>
          <w:position w:val="9"/>
          <w:sz w:val="9"/>
        </w:rPr>
        <w:t>6</w:t>
      </w:r>
      <w:r>
        <w:rPr>
          <w:spacing w:val="1"/>
        </w:rPr>
        <w:t>J</w:t>
      </w:r>
      <w:r>
        <w:rPr>
          <w:spacing w:val="-17"/>
        </w:rPr>
        <w:t xml:space="preserve">,前 </w:t>
      </w:r>
      <w:r>
        <w:rPr>
          <w:spacing w:val="1"/>
        </w:rPr>
        <w:t>4</w:t>
      </w:r>
      <w:r>
        <w:rPr>
          <w:spacing w:val="-4"/>
        </w:rPr>
        <w:t>5</w:t>
      </w:r>
      <w:r>
        <w:t>s</w:t>
      </w:r>
      <w:r>
        <w:rPr>
          <w:spacing w:val="-12"/>
        </w:rPr>
        <w:t xml:space="preserve"> 塔吊对重物做的功 </w:t>
      </w:r>
      <w:r>
        <w:t>W</w:t>
      </w:r>
      <w:r>
        <w:rPr>
          <w:spacing w:val="-49"/>
        </w:rPr>
        <w:t xml:space="preserve"> </w:t>
      </w:r>
      <w:r>
        <w:rPr>
          <w:spacing w:val="1"/>
        </w:rPr>
        <w:t>=P</w:t>
      </w:r>
      <w:r>
        <w:t>t</w:t>
      </w:r>
      <w:r>
        <w:rPr>
          <w:spacing w:val="-24"/>
        </w:rPr>
        <w:t xml:space="preserve"> =</w:t>
      </w:r>
      <w:r>
        <w:rPr>
          <w:spacing w:val="-7"/>
        </w:rPr>
        <w:t>2</w:t>
      </w:r>
      <w:r>
        <w:rPr>
          <w:spacing w:val="3"/>
        </w:rPr>
        <w:t>.</w:t>
      </w:r>
      <w:r>
        <w:rPr>
          <w:spacing w:val="1"/>
        </w:rPr>
        <w:t>4</w:t>
      </w:r>
      <w:r>
        <w:rPr>
          <w:spacing w:val="-1"/>
        </w:rPr>
        <w:t>×</w:t>
      </w:r>
      <w:r>
        <w:rPr>
          <w:spacing w:val="1"/>
        </w:rPr>
        <w:t>1</w:t>
      </w:r>
      <w:r>
        <w:rPr>
          <w:spacing w:val="-2"/>
        </w:rPr>
        <w:t>0</w:t>
      </w:r>
      <w:r>
        <w:rPr>
          <w:w w:val="106"/>
          <w:position w:val="9"/>
          <w:sz w:val="9"/>
        </w:rPr>
        <w:t>4</w:t>
      </w:r>
      <w:r>
        <w:rPr>
          <w:spacing w:val="1"/>
        </w:rPr>
        <w:t>W</w:t>
      </w:r>
      <w:r>
        <w:rPr>
          <w:spacing w:val="-1"/>
        </w:rPr>
        <w:t>×</w:t>
      </w:r>
      <w:r>
        <w:rPr>
          <w:spacing w:val="1"/>
        </w:rPr>
        <w:t>4</w:t>
      </w:r>
      <w:r>
        <w:rPr>
          <w:spacing w:val="-7"/>
        </w:rPr>
        <w:t>5</w:t>
      </w:r>
      <w:r>
        <w:rPr>
          <w:spacing w:val="3"/>
        </w:rPr>
        <w:t>s</w:t>
      </w:r>
      <w:r>
        <w:rPr>
          <w:spacing w:val="1"/>
        </w:rPr>
        <w:t>=1.</w:t>
      </w:r>
      <w:r>
        <w:rPr>
          <w:spacing w:val="-7"/>
        </w:rPr>
        <w:t>0</w:t>
      </w:r>
      <w:r>
        <w:rPr>
          <w:spacing w:val="3"/>
        </w:rPr>
        <w:t>8</w:t>
      </w:r>
      <w:r>
        <w:rPr>
          <w:spacing w:val="2"/>
        </w:rPr>
        <w:t>×</w:t>
      </w:r>
      <w:r>
        <w:rPr>
          <w:spacing w:val="1"/>
        </w:rPr>
        <w:t>1</w:t>
      </w:r>
      <w:r>
        <w:rPr>
          <w:spacing w:val="-2"/>
        </w:rPr>
        <w:t>0</w:t>
      </w:r>
      <w:r>
        <w:rPr>
          <w:w w:val="106"/>
          <w:position w:val="9"/>
          <w:sz w:val="9"/>
        </w:rPr>
        <w:t>6</w:t>
      </w:r>
      <w:r>
        <w:rPr>
          <w:spacing w:val="1"/>
        </w:rPr>
        <w:t>J</w:t>
      </w:r>
      <w:r>
        <w:rPr>
          <w:spacing w:val="-1"/>
        </w:rPr>
        <w:t>,最</w:t>
      </w:r>
    </w:p>
    <w:p>
      <w:pPr>
        <w:pStyle w:val="BodyText"/>
        <w:tabs>
          <w:tab w:val="right" w:pos="9319"/>
        </w:tabs>
        <w:spacing w:before="143" w:line="111" w:lineRule="exact"/>
        <w:rPr>
          <w:sz w:val="9"/>
        </w:rPr>
      </w:pPr>
      <w:r>
        <w:pict>
          <v:line id="_x0000_s1049" o:spid="_x0000_s1043" style="mso-height-relative:page;mso-position-horizontal-relative:page;mso-width-relative:page;mso-wrap-distance-bottom:0;mso-wrap-distance-top:0;position:absolute;z-index:-251602944" from="485.35pt,18.15pt" to="518.95pt,18.15pt" coordsize="21600,21600" stroked="t" strokecolor="black">
            <w10:wrap type="topAndBottom"/>
          </v:line>
        </w:pict>
      </w:r>
      <w:r>
        <w:t>后</w:t>
      </w:r>
      <w:r>
        <w:rPr>
          <w:spacing w:val="-48"/>
        </w:rPr>
        <w:t xml:space="preserve"> </w:t>
      </w:r>
      <w:r>
        <w:rPr>
          <w:spacing w:val="1"/>
        </w:rPr>
        <w:t>1</w:t>
      </w:r>
      <w:r>
        <w:rPr>
          <w:spacing w:val="-7"/>
        </w:rPr>
        <w:t>2</w:t>
      </w:r>
      <w:r>
        <w:t>s</w:t>
      </w:r>
      <w:r>
        <w:rPr>
          <w:spacing w:val="-44"/>
        </w:rPr>
        <w:t xml:space="preserve"> </w:t>
      </w:r>
      <w:r>
        <w:rPr>
          <w:spacing w:val="-1"/>
        </w:rPr>
        <w:t>拉力做</w:t>
      </w:r>
      <w:r>
        <w:rPr>
          <w:spacing w:val="2"/>
        </w:rPr>
        <w:t>的</w:t>
      </w:r>
      <w:r>
        <w:t>功</w:t>
      </w:r>
      <w:r>
        <w:rPr>
          <w:spacing w:val="-48"/>
        </w:rPr>
        <w:t xml:space="preserve"> </w:t>
      </w:r>
      <w:r>
        <w:t>W</w:t>
      </w:r>
      <w:r>
        <w:rPr>
          <w:spacing w:val="-49"/>
        </w:rPr>
        <w:t xml:space="preserve"> </w:t>
      </w:r>
      <w:r>
        <w:rPr>
          <w:spacing w:val="1"/>
        </w:rPr>
        <w:t>=W</w:t>
      </w:r>
      <w:r>
        <w:rPr>
          <w:spacing w:val="-2"/>
        </w:rPr>
        <w:t>-</w:t>
      </w:r>
      <w:r>
        <w:t>W</w:t>
      </w:r>
      <w:r>
        <w:rPr>
          <w:spacing w:val="-49"/>
        </w:rPr>
        <w:t xml:space="preserve"> </w:t>
      </w:r>
      <w:r>
        <w:rPr>
          <w:spacing w:val="1"/>
        </w:rPr>
        <w:t>=1</w:t>
      </w:r>
      <w:r>
        <w:rPr>
          <w:spacing w:val="-2"/>
        </w:rPr>
        <w:t>.</w:t>
      </w:r>
      <w:r>
        <w:rPr>
          <w:spacing w:val="1"/>
        </w:rPr>
        <w:t>2</w:t>
      </w:r>
      <w:r>
        <w:rPr>
          <w:spacing w:val="-1"/>
        </w:rPr>
        <w:t>×</w:t>
      </w:r>
      <w:r>
        <w:rPr>
          <w:spacing w:val="1"/>
        </w:rPr>
        <w:t>1</w:t>
      </w:r>
      <w:r>
        <w:rPr>
          <w:spacing w:val="-2"/>
        </w:rPr>
        <w:t>0</w:t>
      </w:r>
      <w:r>
        <w:rPr>
          <w:w w:val="106"/>
          <w:position w:val="10"/>
          <w:sz w:val="9"/>
        </w:rPr>
        <w:t>6</w:t>
      </w:r>
      <w:r>
        <w:rPr>
          <w:spacing w:val="1"/>
        </w:rPr>
        <w:t>J-</w:t>
      </w:r>
      <w:r>
        <w:rPr>
          <w:spacing w:val="-2"/>
        </w:rPr>
        <w:t>1</w:t>
      </w:r>
      <w:r>
        <w:rPr>
          <w:spacing w:val="1"/>
        </w:rPr>
        <w:t>.</w:t>
      </w:r>
      <w:r>
        <w:rPr>
          <w:spacing w:val="-7"/>
        </w:rPr>
        <w:t>0</w:t>
      </w:r>
      <w:r>
        <w:rPr>
          <w:spacing w:val="5"/>
        </w:rPr>
        <w:t>8</w:t>
      </w:r>
      <w:r>
        <w:rPr>
          <w:spacing w:val="-1"/>
        </w:rPr>
        <w:t>×</w:t>
      </w:r>
      <w:r>
        <w:rPr>
          <w:spacing w:val="1"/>
        </w:rPr>
        <w:t>1</w:t>
      </w:r>
      <w:r>
        <w:rPr>
          <w:spacing w:val="-2"/>
        </w:rPr>
        <w:t>0</w:t>
      </w:r>
      <w:r>
        <w:rPr>
          <w:spacing w:val="-3"/>
          <w:w w:val="106"/>
          <w:position w:val="10"/>
          <w:sz w:val="9"/>
        </w:rPr>
        <w:t>6</w:t>
      </w:r>
      <w:r>
        <w:rPr>
          <w:spacing w:val="1"/>
        </w:rPr>
        <w:t>J=</w:t>
      </w:r>
      <w:r>
        <w:rPr>
          <w:spacing w:val="-2"/>
        </w:rPr>
        <w:t>1</w:t>
      </w:r>
      <w:r>
        <w:rPr>
          <w:spacing w:val="1"/>
        </w:rPr>
        <w:t>.</w:t>
      </w:r>
      <w:r>
        <w:rPr>
          <w:spacing w:val="-2"/>
        </w:rPr>
        <w:t>2</w:t>
      </w:r>
      <w:r>
        <w:rPr>
          <w:spacing w:val="2"/>
        </w:rPr>
        <w:t>×</w:t>
      </w:r>
      <w:r>
        <w:rPr>
          <w:spacing w:val="1"/>
        </w:rPr>
        <w:t>1</w:t>
      </w:r>
      <w:r>
        <w:rPr>
          <w:spacing w:val="-2"/>
        </w:rPr>
        <w:t>0</w:t>
      </w:r>
      <w:r>
        <w:rPr>
          <w:w w:val="106"/>
          <w:position w:val="10"/>
          <w:sz w:val="9"/>
        </w:rPr>
        <w:t>5</w:t>
      </w:r>
      <w:r>
        <w:rPr>
          <w:spacing w:val="1"/>
        </w:rPr>
        <w:t>J</w:t>
      </w:r>
      <w:r>
        <w:rPr>
          <w:spacing w:val="-2"/>
        </w:rPr>
        <w:t>,</w:t>
      </w:r>
      <w:r>
        <w:rPr>
          <w:spacing w:val="-1"/>
        </w:rPr>
        <w:t>则最</w:t>
      </w:r>
      <w:r>
        <w:t>后</w:t>
      </w:r>
      <w:r>
        <w:rPr>
          <w:spacing w:val="-48"/>
        </w:rPr>
        <w:t xml:space="preserve"> </w:t>
      </w:r>
      <w:r>
        <w:rPr>
          <w:spacing w:val="1"/>
        </w:rPr>
        <w:t>1</w:t>
      </w:r>
      <w:r>
        <w:rPr>
          <w:spacing w:val="-4"/>
        </w:rPr>
        <w:t>2</w:t>
      </w:r>
      <w:r>
        <w:t>s</w:t>
      </w:r>
      <w:r>
        <w:rPr>
          <w:spacing w:val="-44"/>
        </w:rPr>
        <w:t xml:space="preserve"> </w:t>
      </w:r>
      <w:r>
        <w:rPr>
          <w:spacing w:val="-1"/>
        </w:rPr>
        <w:t>拉力的</w:t>
      </w:r>
      <w:r>
        <w:rPr>
          <w:spacing w:val="2"/>
        </w:rPr>
        <w:t>平</w:t>
      </w:r>
      <w:r>
        <w:rPr>
          <w:spacing w:val="-1"/>
        </w:rPr>
        <w:t>均功</w:t>
      </w:r>
      <w:r>
        <w:rPr>
          <w:spacing w:val="45"/>
        </w:rPr>
        <w:t>率</w:t>
      </w:r>
      <w:r>
        <w:t>P</w:t>
      </w:r>
      <w:r>
        <w:rPr>
          <w:spacing w:val="-46"/>
        </w:rPr>
        <w:t xml:space="preserve"> </w:t>
      </w:r>
      <w:r>
        <w:rPr>
          <w:spacing w:val="1"/>
        </w:rPr>
        <w:t>=</w:t>
      </w:r>
      <w:r>
        <w:rPr>
          <w:rFonts w:ascii="Cambria Math" w:eastAsia="Cambria Math" w:hAnsi="Cambria Math"/>
          <w:w w:val="102"/>
          <w:position w:val="11"/>
          <w:sz w:val="15"/>
          <w:u w:val="single"/>
        </w:rPr>
        <w:t>W</w:t>
      </w:r>
      <w:r>
        <w:rPr>
          <w:rFonts w:ascii="Cambria Math" w:eastAsia="Cambria Math" w:hAnsi="Cambria Math"/>
          <w:spacing w:val="3"/>
          <w:position w:val="8"/>
          <w:sz w:val="12"/>
          <w:u w:val="single"/>
        </w:rPr>
        <w:t>2</w:t>
      </w:r>
      <w:r>
        <w:rPr>
          <w:spacing w:val="1"/>
        </w:rPr>
        <w:t>=</w:t>
      </w:r>
      <w:r>
        <w:rPr>
          <w:rFonts w:ascii="Cambria Math" w:eastAsia="Cambria Math" w:hAnsi="Cambria Math"/>
          <w:spacing w:val="1"/>
          <w:w w:val="99"/>
          <w:position w:val="11"/>
          <w:sz w:val="15"/>
        </w:rPr>
        <w:t>1</w:t>
      </w:r>
      <w:r>
        <w:rPr>
          <w:spacing w:val="-1"/>
          <w:w w:val="99"/>
          <w:position w:val="11"/>
          <w:sz w:val="15"/>
        </w:rPr>
        <w:t>.</w:t>
      </w:r>
      <w:r>
        <w:rPr>
          <w:rFonts w:ascii="Cambria Math" w:eastAsia="Cambria Math" w:hAnsi="Cambria Math"/>
          <w:spacing w:val="-1"/>
          <w:w w:val="99"/>
          <w:position w:val="11"/>
          <w:sz w:val="15"/>
        </w:rPr>
        <w:t>2</w:t>
      </w:r>
      <w:r>
        <w:rPr>
          <w:spacing w:val="2"/>
          <w:w w:val="99"/>
          <w:position w:val="11"/>
          <w:sz w:val="15"/>
        </w:rPr>
        <w:t>×</w:t>
      </w:r>
      <w:r>
        <w:rPr>
          <w:rFonts w:ascii="Cambria Math" w:eastAsia="Cambria Math" w:hAnsi="Cambria Math"/>
          <w:spacing w:val="-1"/>
          <w:w w:val="99"/>
          <w:position w:val="11"/>
          <w:sz w:val="15"/>
        </w:rPr>
        <w:t>1</w:t>
      </w:r>
      <w:r>
        <w:rPr>
          <w:rFonts w:ascii="Cambria Math" w:eastAsia="Cambria Math" w:hAnsi="Cambria Math"/>
          <w:spacing w:val="1"/>
          <w:w w:val="99"/>
          <w:position w:val="11"/>
          <w:sz w:val="15"/>
        </w:rPr>
        <w:t>0</w:t>
      </w:r>
      <w:r>
        <w:rPr>
          <w:rFonts w:ascii="Cambria Math" w:eastAsia="Cambria Math" w:hAnsi="Cambria Math"/>
          <w:spacing w:val="5"/>
          <w:position w:val="16"/>
          <w:sz w:val="12"/>
        </w:rPr>
        <w:t>5</w:t>
      </w:r>
      <w:r>
        <w:rPr>
          <w:rFonts w:ascii="Cambria Math" w:eastAsia="Cambria Math" w:hAnsi="Cambria Math"/>
          <w:w w:val="99"/>
          <w:position w:val="11"/>
          <w:sz w:val="15"/>
        </w:rPr>
        <w:t>J</w:t>
      </w:r>
      <w:r>
        <w:rPr>
          <w:rFonts w:ascii="Times New Roman" w:eastAsia="Times New Roman" w:hAnsi="Times New Roman"/>
          <w:w w:val="99"/>
          <w:position w:val="11"/>
          <w:sz w:val="15"/>
        </w:rPr>
        <w:t xml:space="preserve"> </w:t>
      </w:r>
      <w:r>
        <w:rPr>
          <w:rFonts w:ascii="Times New Roman" w:eastAsia="Times New Roman" w:hAnsi="Times New Roman"/>
          <w:position w:val="11"/>
          <w:sz w:val="15"/>
        </w:rPr>
        <w:tab/>
      </w:r>
      <w:r>
        <w:rPr>
          <w:w w:val="106"/>
          <w:position w:val="10"/>
          <w:sz w:val="9"/>
        </w:rPr>
        <w:t>4</w:t>
      </w:r>
    </w:p>
    <w:p>
      <w:pPr>
        <w:spacing w:after="0" w:line="111" w:lineRule="exact"/>
        <w:rPr>
          <w:sz w:val="9"/>
        </w:rPr>
        <w:sectPr>
          <w:type w:val="continuous"/>
          <w:pgSz w:w="13530" w:h="17450"/>
          <w:pgMar w:top="1380" w:right="1680" w:bottom="280" w:left="1680" w:header="720" w:footer="720" w:gutter="0"/>
          <w:cols w:space="708"/>
        </w:sectPr>
      </w:pPr>
    </w:p>
    <w:p>
      <w:pPr>
        <w:tabs>
          <w:tab w:val="left" w:pos="2210"/>
        </w:tabs>
        <w:spacing w:before="0" w:line="72" w:lineRule="exact"/>
        <w:ind w:left="1780" w:right="0" w:firstLine="0"/>
        <w:jc w:val="left"/>
        <w:rPr>
          <w:sz w:val="9"/>
        </w:rPr>
      </w:pPr>
      <w:r>
        <w:rPr>
          <w:w w:val="105"/>
          <w:sz w:val="9"/>
        </w:rPr>
        <w:t>2</w:t>
      </w:r>
      <w:r>
        <w:rPr>
          <w:w w:val="105"/>
          <w:sz w:val="9"/>
        </w:rPr>
        <w:tab/>
      </w:r>
      <w:r>
        <w:rPr>
          <w:w w:val="105"/>
          <w:sz w:val="9"/>
        </w:rPr>
        <w:t>1</w:t>
      </w:r>
    </w:p>
    <w:p>
      <w:pPr>
        <w:pStyle w:val="BodyText"/>
        <w:ind w:left="0"/>
        <w:rPr>
          <w:sz w:val="10"/>
        </w:rPr>
      </w:pPr>
    </w:p>
    <w:p>
      <w:pPr>
        <w:pStyle w:val="BodyText"/>
        <w:ind w:left="0"/>
        <w:rPr>
          <w:sz w:val="9"/>
        </w:rPr>
      </w:pPr>
    </w:p>
    <w:p>
      <w:pPr>
        <w:pStyle w:val="Heading1"/>
        <w:spacing w:line="280" w:lineRule="auto"/>
        <w:ind w:right="496"/>
      </w:pPr>
      <w:r>
        <w:t>三年模拟全练拓展训练</w:t>
      </w:r>
    </w:p>
    <w:p>
      <w:pPr>
        <w:spacing w:before="0" w:line="76" w:lineRule="auto"/>
        <w:ind w:left="120" w:right="0" w:firstLine="0"/>
        <w:jc w:val="left"/>
        <w:rPr>
          <w:rFonts w:ascii="Cambria Math"/>
          <w:sz w:val="12"/>
        </w:rPr>
      </w:pPr>
      <w:r>
        <w:br w:type="column"/>
      </w:r>
      <w:r>
        <w:rPr>
          <w:w w:val="105"/>
          <w:sz w:val="9"/>
        </w:rPr>
        <w:t xml:space="preserve">2 </w:t>
      </w:r>
      <w:r>
        <w:rPr>
          <w:rFonts w:ascii="Cambria Math"/>
          <w:w w:val="105"/>
          <w:position w:val="-6"/>
          <w:sz w:val="15"/>
        </w:rPr>
        <w:t>t</w:t>
      </w:r>
      <w:r>
        <w:rPr>
          <w:rFonts w:ascii="Cambria Math"/>
          <w:w w:val="105"/>
          <w:position w:val="-9"/>
          <w:sz w:val="12"/>
        </w:rPr>
        <w:t>2</w:t>
      </w:r>
    </w:p>
    <w:p>
      <w:pPr>
        <w:tabs>
          <w:tab w:val="left" w:pos="571"/>
        </w:tabs>
        <w:spacing w:before="0" w:line="21" w:lineRule="auto"/>
        <w:ind w:left="120" w:right="0" w:firstLine="0"/>
        <w:jc w:val="left"/>
        <w:rPr>
          <w:sz w:val="19"/>
        </w:rPr>
      </w:pPr>
      <w:r>
        <w:br w:type="column"/>
      </w:r>
      <w:r>
        <w:rPr>
          <w:rFonts w:ascii="Cambria Math" w:eastAsia="Cambria Math" w:hAnsi="Cambria Math"/>
          <w:position w:val="-9"/>
          <w:sz w:val="15"/>
        </w:rPr>
        <w:t>12s</w:t>
      </w:r>
      <w:r>
        <w:rPr>
          <w:rFonts w:ascii="Cambria Math" w:eastAsia="Cambria Math" w:hAnsi="Cambria Math"/>
          <w:position w:val="-9"/>
          <w:sz w:val="15"/>
        </w:rPr>
        <w:tab/>
      </w:r>
      <w:r>
        <w:rPr>
          <w:sz w:val="19"/>
        </w:rPr>
        <w:t>=1×10</w:t>
      </w:r>
      <w:r>
        <w:rPr>
          <w:spacing w:val="-51"/>
          <w:sz w:val="19"/>
        </w:rPr>
        <w:t xml:space="preserve"> </w:t>
      </w:r>
      <w:r>
        <w:rPr>
          <w:sz w:val="19"/>
        </w:rPr>
        <w:t>W。</w:t>
      </w:r>
    </w:p>
    <w:p>
      <w:pPr>
        <w:spacing w:after="0" w:line="21" w:lineRule="auto"/>
        <w:jc w:val="left"/>
        <w:rPr>
          <w:sz w:val="19"/>
        </w:rPr>
        <w:sectPr>
          <w:type w:val="continuous"/>
          <w:pgSz w:w="13530" w:h="17450"/>
          <w:pgMar w:top="1380" w:right="1680" w:bottom="280" w:left="1680" w:header="720" w:footer="720" w:gutter="0"/>
          <w:cols w:num="3" w:space="708" w:equalWidth="0">
            <w:col w:w="2299" w:space="5158"/>
            <w:col w:w="469" w:space="202"/>
            <w:col w:w="2042"/>
          </w:cols>
        </w:sectPr>
      </w:pPr>
    </w:p>
    <w:p>
      <w:pPr>
        <w:spacing w:before="0" w:line="226" w:lineRule="exact"/>
        <w:ind w:left="120" w:right="0" w:firstLine="0"/>
        <w:jc w:val="left"/>
        <w:rPr>
          <w:sz w:val="19"/>
        </w:rPr>
      </w:pPr>
      <w:r>
        <w:rPr>
          <w:sz w:val="19"/>
        </w:rPr>
        <w:t>1.</w:t>
      </w:r>
      <w:r>
        <w:rPr>
          <w:sz w:val="17"/>
        </w:rPr>
        <w:t>(2019 湖南张家界模拟,6,★☆☆)</w:t>
      </w:r>
      <w:r>
        <w:rPr>
          <w:sz w:val="19"/>
        </w:rPr>
        <w:t>如图所示两位同学将相同重物从一楼搬到三楼,所用时间不同。由图中提供信息,判断以</w:t>
      </w:r>
    </w:p>
    <w:p>
      <w:pPr>
        <w:pStyle w:val="BodyText"/>
        <w:tabs>
          <w:tab w:val="left" w:pos="1924"/>
        </w:tabs>
        <w:spacing w:before="42" w:after="3"/>
      </w:pPr>
      <w:r>
        <w:t>下说法正确的是(</w:t>
      </w:r>
      <w:r>
        <w:tab/>
      </w:r>
      <w:r>
        <w:t>)</w:t>
      </w:r>
    </w:p>
    <w:p>
      <w:pPr>
        <w:pStyle w:val="BodyText"/>
        <w:ind w:left="3523"/>
        <w:rPr>
          <w:sz w:val="20"/>
        </w:rPr>
      </w:pPr>
      <w:r>
        <w:rPr>
          <w:sz w:val="20"/>
        </w:rPr>
        <w:drawing>
          <wp:inline distT="0" distB="0" distL="0" distR="0">
            <wp:extent cx="1996440" cy="1399540"/>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039190" name="image3.jpeg"/>
                    <pic:cNvPicPr>
                      <a:picLocks noChangeAspect="1"/>
                    </pic:cNvPicPr>
                  </pic:nvPicPr>
                  <pic:blipFill>
                    <a:blip xmlns:r="http://schemas.openxmlformats.org/officeDocument/2006/relationships" r:embed="rId8" cstate="print"/>
                    <a:stretch>
                      <a:fillRect/>
                    </a:stretch>
                  </pic:blipFill>
                  <pic:spPr>
                    <a:xfrm>
                      <a:off x="0" y="0"/>
                      <a:ext cx="1996629" cy="1399793"/>
                    </a:xfrm>
                    <a:prstGeom prst="rect">
                      <a:avLst/>
                    </a:prstGeom>
                  </pic:spPr>
                </pic:pic>
              </a:graphicData>
            </a:graphic>
          </wp:inline>
        </w:drawing>
      </w:r>
    </w:p>
    <w:p>
      <w:pPr>
        <w:pStyle w:val="BodyText"/>
        <w:spacing w:before="15"/>
      </w:pPr>
      <w:r>
        <w:t>A.a</w:t>
      </w:r>
      <w:r>
        <w:rPr>
          <w:spacing w:val="-8"/>
        </w:rPr>
        <w:t xml:space="preserve"> 图中同学做功多,做功快</w:t>
      </w:r>
    </w:p>
    <w:p>
      <w:pPr>
        <w:pStyle w:val="BodyText"/>
        <w:spacing w:before="42"/>
      </w:pPr>
      <w:r>
        <w:t>B.b</w:t>
      </w:r>
      <w:r>
        <w:rPr>
          <w:spacing w:val="-8"/>
        </w:rPr>
        <w:t xml:space="preserve"> 图中同学做功多,做功快</w:t>
      </w:r>
    </w:p>
    <w:p>
      <w:pPr>
        <w:pStyle w:val="ListParagraph"/>
        <w:numPr>
          <w:ilvl w:val="0"/>
          <w:numId w:val="2"/>
        </w:numPr>
        <w:tabs>
          <w:tab w:val="left" w:pos="312"/>
        </w:tabs>
        <w:spacing w:before="43" w:after="0" w:line="240" w:lineRule="auto"/>
        <w:ind w:left="312" w:right="0" w:hanging="192"/>
        <w:jc w:val="left"/>
        <w:rPr>
          <w:sz w:val="19"/>
        </w:rPr>
      </w:pPr>
      <w:r>
        <w:rPr>
          <w:sz w:val="19"/>
        </w:rPr>
        <w:t>做功相同,a</w:t>
      </w:r>
      <w:r>
        <w:rPr>
          <w:spacing w:val="-8"/>
          <w:sz w:val="19"/>
        </w:rPr>
        <w:t xml:space="preserve"> 图中同学做功时间少,做功快</w:t>
      </w:r>
    </w:p>
    <w:p>
      <w:pPr>
        <w:pStyle w:val="ListParagraph"/>
        <w:numPr>
          <w:ilvl w:val="0"/>
          <w:numId w:val="2"/>
        </w:numPr>
        <w:tabs>
          <w:tab w:val="left" w:pos="312"/>
        </w:tabs>
        <w:spacing w:before="42" w:after="0" w:line="240" w:lineRule="auto"/>
        <w:ind w:left="312" w:right="0" w:hanging="192"/>
        <w:jc w:val="left"/>
        <w:rPr>
          <w:sz w:val="19"/>
        </w:rPr>
      </w:pPr>
      <w:r>
        <w:rPr>
          <w:sz w:val="19"/>
        </w:rPr>
        <w:t>做功相同,b</w:t>
      </w:r>
      <w:r>
        <w:rPr>
          <w:spacing w:val="-8"/>
          <w:sz w:val="19"/>
        </w:rPr>
        <w:t xml:space="preserve"> 图中同学做功时间多,做功快</w:t>
      </w:r>
    </w:p>
    <w:p>
      <w:pPr>
        <w:pStyle w:val="BodyText"/>
        <w:spacing w:before="40" w:line="280" w:lineRule="auto"/>
        <w:ind w:right="253"/>
      </w:pPr>
      <w:r>
        <w:t>答案 C 由图可知两人做的功相同,但做功时间不同,所以做功的快慢不同,做功时间少的同学做功快,即 a 图同学做功快。</w:t>
      </w:r>
    </w:p>
    <w:p>
      <w:pPr>
        <w:pStyle w:val="BodyText"/>
        <w:tabs>
          <w:tab w:val="left" w:pos="7339"/>
        </w:tabs>
        <w:spacing w:before="1" w:line="280" w:lineRule="auto"/>
        <w:ind w:right="198"/>
      </w:pPr>
      <w:r>
        <w:t>2.</w:t>
      </w:r>
      <w:r>
        <w:rPr>
          <w:sz w:val="17"/>
        </w:rPr>
        <w:t>(2019</w:t>
      </w:r>
      <w:r>
        <w:rPr>
          <w:spacing w:val="-59"/>
          <w:sz w:val="17"/>
        </w:rPr>
        <w:t xml:space="preserve"> </w:t>
      </w:r>
      <w:r>
        <w:rPr>
          <w:sz w:val="17"/>
        </w:rPr>
        <w:t>福建厦门模拟,8,★☆☆)</w:t>
      </w:r>
      <w:r>
        <w:t>汽车爬坡时,驾驶员的操作是:加大油门,同时将变速器换成低速挡。加大油门是使发动机发挥较大的功率,换用低速挡是为了减速。那么,在爬坡时,减小汽车的速度是为了(</w:t>
      </w:r>
      <w:r>
        <w:tab/>
      </w:r>
      <w:r>
        <w:t>)</w:t>
      </w:r>
    </w:p>
    <w:p>
      <w:pPr>
        <w:pStyle w:val="BodyText"/>
        <w:tabs>
          <w:tab w:val="left" w:pos="1559"/>
        </w:tabs>
        <w:spacing w:line="243" w:lineRule="exact"/>
      </w:pPr>
      <w:r>
        <w:t>A.保证安全</w:t>
      </w:r>
      <w:r>
        <w:tab/>
      </w:r>
      <w:r>
        <w:t>B.获取更大的动力</w:t>
      </w:r>
    </w:p>
    <w:p>
      <w:pPr>
        <w:pStyle w:val="BodyText"/>
        <w:spacing w:before="42"/>
      </w:pPr>
      <w:r>
        <w:t>C.省油 D.增大惯性</w:t>
      </w:r>
    </w:p>
    <w:p>
      <w:pPr>
        <w:spacing w:after="0"/>
        <w:sectPr>
          <w:type w:val="continuous"/>
          <w:pgSz w:w="13530" w:h="17450"/>
          <w:pgMar w:top="1380" w:right="1680" w:bottom="280" w:left="1680" w:header="720" w:footer="720" w:gutter="0"/>
          <w:cols w:space="708"/>
        </w:sectPr>
      </w:pPr>
    </w:p>
    <w:p>
      <w:pPr>
        <w:pStyle w:val="BodyText"/>
        <w:spacing w:before="4"/>
        <w:ind w:left="0"/>
        <w:rPr>
          <w:sz w:val="15"/>
        </w:rPr>
      </w:pPr>
    </w:p>
    <w:p>
      <w:pPr>
        <w:pStyle w:val="BodyText"/>
        <w:spacing w:line="458" w:lineRule="auto"/>
      </w:pPr>
      <w:r>
        <w:rPr>
          <w:spacing w:val="-1"/>
        </w:rPr>
        <w:t xml:space="preserve">答 案 </w:t>
      </w:r>
      <w:r>
        <w:t xml:space="preserve">B </w:t>
      </w:r>
      <w:r>
        <w:rPr>
          <w:spacing w:val="-5"/>
        </w:rPr>
        <w:t>的动力。</w:t>
      </w:r>
    </w:p>
    <w:p>
      <w:pPr>
        <w:spacing w:before="131" w:line="121" w:lineRule="exact"/>
        <w:ind w:left="482" w:right="0" w:firstLine="0"/>
        <w:jc w:val="left"/>
        <w:rPr>
          <w:rFonts w:ascii="Cambria Math"/>
          <w:sz w:val="15"/>
        </w:rPr>
      </w:pPr>
      <w:r>
        <w:br w:type="column"/>
      </w:r>
      <w:r>
        <w:rPr>
          <w:rFonts w:ascii="Cambria Math"/>
          <w:w w:val="105"/>
          <w:sz w:val="15"/>
        </w:rPr>
        <w:t>W Fs</w:t>
      </w:r>
    </w:p>
    <w:p>
      <w:pPr>
        <w:pStyle w:val="BodyText"/>
        <w:spacing w:line="168" w:lineRule="auto"/>
        <w:ind w:left="55"/>
      </w:pPr>
      <w:r>
        <w:pict>
          <v:line id="_x0000_s1050" o:spid="_x0000_s1044" style="mso-height-relative:page;mso-position-horizontal-relative:page;mso-width-relative:page;position:absolute;z-index:-251632640" from="154.05pt,5.05pt" to="161.1pt,5.05pt" coordsize="21600,21600" stroked="t" strokecolor="black"/>
        </w:pict>
      </w:r>
      <w:r>
        <w:pict>
          <v:line id="_x0000_s1051" o:spid="_x0000_s1045" style="mso-height-relative:page;mso-position-horizontal-relative:page;mso-width-relative:page;position:absolute;z-index:-251631616" from="165.95pt,5.05pt" to="173.95pt,5.05pt" coordsize="21600,21600" stroked="t" strokecolor="black"/>
        </w:pict>
      </w:r>
      <w:r>
        <w:t xml:space="preserve">由 P= </w:t>
      </w:r>
      <w:r>
        <w:rPr>
          <w:rFonts w:ascii="Cambria Math" w:eastAsia="Cambria Math"/>
          <w:position w:val="-9"/>
          <w:sz w:val="15"/>
        </w:rPr>
        <w:t xml:space="preserve">t </w:t>
      </w:r>
      <w:r>
        <w:t xml:space="preserve">= </w:t>
      </w:r>
      <w:r>
        <w:rPr>
          <w:rFonts w:ascii="Cambria Math" w:eastAsia="Cambria Math"/>
          <w:position w:val="-9"/>
          <w:sz w:val="15"/>
        </w:rPr>
        <w:t xml:space="preserve">t </w:t>
      </w:r>
      <w:r>
        <w:t>=Fv 知,在功率不变的条件下,汽车的速度越小,获得的牵引力就越大,故换用低速挡是为了获取更大</w:t>
      </w:r>
    </w:p>
    <w:p>
      <w:pPr>
        <w:spacing w:after="0" w:line="168" w:lineRule="auto"/>
        <w:sectPr>
          <w:type w:val="continuous"/>
          <w:pgSz w:w="13530" w:h="17450"/>
          <w:pgMar w:top="1380" w:right="1680" w:bottom="280" w:left="1680" w:header="720" w:footer="720" w:gutter="0"/>
          <w:cols w:num="2" w:space="708" w:equalWidth="0">
            <w:col w:w="879" w:space="40"/>
            <w:col w:w="9251"/>
          </w:cols>
        </w:sectPr>
      </w:pPr>
    </w:p>
    <w:p>
      <w:pPr>
        <w:pStyle w:val="BodyText"/>
        <w:tabs>
          <w:tab w:val="left" w:pos="1639"/>
          <w:tab w:val="left" w:pos="3539"/>
        </w:tabs>
        <w:spacing w:before="49" w:line="280" w:lineRule="auto"/>
        <w:ind w:right="253"/>
        <w:jc w:val="both"/>
      </w:pPr>
      <w:r>
        <w:drawing>
          <wp:anchor distT="0" distB="0" distL="0" distR="0" simplePos="0" relativeHeight="251659264" behindDoc="0" locked="0" layoutInCell="1" allowOverlap="1">
            <wp:simplePos x="0" y="0"/>
            <wp:positionH relativeFrom="page">
              <wp:posOffset>2851150</wp:posOffset>
            </wp:positionH>
            <wp:positionV relativeFrom="paragraph">
              <wp:posOffset>644525</wp:posOffset>
            </wp:positionV>
            <wp:extent cx="2787015" cy="1207135"/>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51391" name="image4.jpeg"/>
                    <pic:cNvPicPr>
                      <a:picLocks noChangeAspect="1"/>
                    </pic:cNvPicPr>
                  </pic:nvPicPr>
                  <pic:blipFill>
                    <a:blip xmlns:r="http://schemas.openxmlformats.org/officeDocument/2006/relationships" r:embed="rId9" cstate="print"/>
                    <a:stretch>
                      <a:fillRect/>
                    </a:stretch>
                  </pic:blipFill>
                  <pic:spPr>
                    <a:xfrm>
                      <a:off x="0" y="0"/>
                      <a:ext cx="2786915" cy="1207007"/>
                    </a:xfrm>
                    <a:prstGeom prst="rect">
                      <a:avLst/>
                    </a:prstGeom>
                  </pic:spPr>
                </pic:pic>
              </a:graphicData>
            </a:graphic>
          </wp:anchor>
        </w:drawing>
      </w:r>
      <w:r>
        <w:t>3.随着人们生活水平不断提高,小龙家最近也买了辆轿车。若轿车以</w:t>
      </w:r>
      <w:r>
        <w:rPr>
          <w:spacing w:val="-51"/>
        </w:rPr>
        <w:t xml:space="preserve"> </w:t>
      </w:r>
      <w:r>
        <w:t>90kW</w:t>
      </w:r>
      <w:r>
        <w:rPr>
          <w:spacing w:val="-52"/>
        </w:rPr>
        <w:t xml:space="preserve"> </w:t>
      </w:r>
      <w:r>
        <w:t>的恒定功率启动做直线运动,运动过程中受到的阻力不变,运动的速</w:t>
      </w:r>
      <w:r>
        <w:rPr>
          <w:spacing w:val="45"/>
        </w:rPr>
        <w:t>度</w:t>
      </w:r>
      <w:r>
        <w:t>v</w:t>
      </w:r>
      <w:r>
        <w:rPr>
          <w:spacing w:val="-51"/>
        </w:rPr>
        <w:t xml:space="preserve"> </w:t>
      </w:r>
      <w:r>
        <w:t>与时间</w:t>
      </w:r>
      <w:r>
        <w:rPr>
          <w:spacing w:val="-52"/>
        </w:rPr>
        <w:t xml:space="preserve"> </w:t>
      </w:r>
      <w:r>
        <w:t>t</w:t>
      </w:r>
      <w:r>
        <w:rPr>
          <w:spacing w:val="-53"/>
        </w:rPr>
        <w:t xml:space="preserve"> </w:t>
      </w:r>
      <w:r>
        <w:t>的关系如图乙所示,则经过</w:t>
      </w:r>
      <w:r>
        <w:rPr>
          <w:spacing w:val="-52"/>
        </w:rPr>
        <w:t xml:space="preserve"> </w:t>
      </w:r>
      <w:r>
        <w:t>10s</w:t>
      </w:r>
      <w:r>
        <w:rPr>
          <w:spacing w:val="-48"/>
        </w:rPr>
        <w:t xml:space="preserve"> </w:t>
      </w:r>
      <w:r>
        <w:t>轿车发动机所做的功是</w:t>
      </w:r>
      <w:r>
        <w:rPr>
          <w:u w:val="single"/>
        </w:rPr>
        <w:t xml:space="preserve"> </w:t>
      </w:r>
      <w:r>
        <w:rPr>
          <w:u w:val="single"/>
        </w:rPr>
        <w:tab/>
      </w:r>
      <w:r>
        <w:t>J,当牵引力为</w:t>
      </w:r>
      <w:r>
        <w:rPr>
          <w:u w:val="single"/>
        </w:rPr>
        <w:t xml:space="preserve"> </w:t>
      </w:r>
      <w:r>
        <w:rPr>
          <w:u w:val="single"/>
        </w:rPr>
        <w:tab/>
      </w:r>
      <w:r>
        <w:t>N</w:t>
      </w:r>
      <w:r>
        <w:rPr>
          <w:spacing w:val="-50"/>
        </w:rPr>
        <w:t xml:space="preserve"> </w:t>
      </w:r>
      <w:r>
        <w:t>时轿车能保持匀速直线运动。</w:t>
      </w:r>
    </w:p>
    <w:p>
      <w:pPr>
        <w:spacing w:before="142"/>
        <w:ind w:left="120" w:right="0" w:firstLine="0"/>
        <w:jc w:val="both"/>
        <w:rPr>
          <w:sz w:val="9"/>
        </w:rPr>
      </w:pPr>
      <w:r>
        <w:rPr>
          <w:spacing w:val="-1"/>
          <w:sz w:val="19"/>
        </w:rPr>
        <w:t xml:space="preserve">答案  </w:t>
      </w:r>
      <w:r>
        <w:rPr>
          <w:spacing w:val="1"/>
          <w:sz w:val="19"/>
        </w:rPr>
        <w:t>9</w:t>
      </w:r>
      <w:r>
        <w:rPr>
          <w:spacing w:val="-1"/>
          <w:sz w:val="19"/>
        </w:rPr>
        <w:t>×</w:t>
      </w:r>
      <w:r>
        <w:rPr>
          <w:spacing w:val="1"/>
          <w:sz w:val="19"/>
        </w:rPr>
        <w:t>1</w:t>
      </w:r>
      <w:r>
        <w:rPr>
          <w:spacing w:val="-2"/>
          <w:sz w:val="19"/>
        </w:rPr>
        <w:t>0</w:t>
      </w:r>
      <w:r>
        <w:rPr>
          <w:w w:val="106"/>
          <w:position w:val="10"/>
          <w:sz w:val="9"/>
        </w:rPr>
        <w:t>5</w:t>
      </w:r>
      <w:r>
        <w:rPr>
          <w:spacing w:val="2"/>
          <w:position w:val="10"/>
          <w:sz w:val="9"/>
        </w:rPr>
        <w:t xml:space="preserve">    </w:t>
      </w:r>
      <w:r>
        <w:rPr>
          <w:spacing w:val="1"/>
          <w:sz w:val="19"/>
        </w:rPr>
        <w:t>3</w:t>
      </w:r>
      <w:r>
        <w:rPr>
          <w:spacing w:val="-1"/>
          <w:sz w:val="19"/>
        </w:rPr>
        <w:t>×</w:t>
      </w:r>
      <w:r>
        <w:rPr>
          <w:spacing w:val="1"/>
          <w:sz w:val="19"/>
        </w:rPr>
        <w:t>1</w:t>
      </w:r>
      <w:r>
        <w:rPr>
          <w:spacing w:val="-2"/>
          <w:sz w:val="19"/>
        </w:rPr>
        <w:t>0</w:t>
      </w:r>
      <w:r>
        <w:rPr>
          <w:w w:val="106"/>
          <w:position w:val="10"/>
          <w:sz w:val="9"/>
        </w:rPr>
        <w:t>3</w:t>
      </w:r>
    </w:p>
    <w:p>
      <w:pPr>
        <w:pStyle w:val="BodyText"/>
        <w:spacing w:before="37"/>
        <w:jc w:val="both"/>
      </w:pPr>
      <w:r>
        <w:rPr>
          <w:spacing w:val="-5"/>
        </w:rPr>
        <w:t xml:space="preserve">解析  轿车发动机的功率 </w:t>
      </w:r>
      <w:r>
        <w:rPr>
          <w:spacing w:val="1"/>
        </w:rPr>
        <w:t>P=</w:t>
      </w:r>
      <w:r>
        <w:rPr>
          <w:spacing w:val="-7"/>
        </w:rPr>
        <w:t>9</w:t>
      </w:r>
      <w:r>
        <w:rPr>
          <w:spacing w:val="1"/>
        </w:rPr>
        <w:t>0kW=9</w:t>
      </w:r>
      <w:r>
        <w:rPr>
          <w:spacing w:val="-1"/>
        </w:rPr>
        <w:t>×</w:t>
      </w:r>
      <w:r>
        <w:rPr>
          <w:spacing w:val="1"/>
        </w:rPr>
        <w:t>1</w:t>
      </w:r>
      <w:r>
        <w:rPr>
          <w:spacing w:val="-2"/>
        </w:rPr>
        <w:t>0</w:t>
      </w:r>
      <w:r>
        <w:rPr>
          <w:w w:val="106"/>
          <w:position w:val="10"/>
          <w:sz w:val="9"/>
        </w:rPr>
        <w:t>4</w:t>
      </w:r>
      <w:r>
        <w:rPr>
          <w:spacing w:val="1"/>
        </w:rPr>
        <w:t>W,</w:t>
      </w:r>
      <w:r>
        <w:rPr>
          <w:spacing w:val="-1"/>
        </w:rPr>
        <w:t>轿车发动机所做的功</w:t>
      </w:r>
      <w:r>
        <w:rPr>
          <w:spacing w:val="1"/>
        </w:rPr>
        <w:t>:W</w:t>
      </w:r>
      <w:r>
        <w:rPr>
          <w:spacing w:val="-2"/>
        </w:rPr>
        <w:t>=</w:t>
      </w:r>
      <w:r>
        <w:rPr>
          <w:spacing w:val="1"/>
        </w:rPr>
        <w:t>P</w:t>
      </w:r>
      <w:r>
        <w:rPr>
          <w:spacing w:val="-2"/>
        </w:rPr>
        <w:t>t</w:t>
      </w:r>
      <w:r>
        <w:rPr>
          <w:spacing w:val="1"/>
        </w:rPr>
        <w:t>=</w:t>
      </w:r>
      <w:r>
        <w:rPr>
          <w:spacing w:val="-2"/>
        </w:rPr>
        <w:t>9</w:t>
      </w:r>
      <w:r>
        <w:rPr>
          <w:spacing w:val="-1"/>
        </w:rPr>
        <w:t>×</w:t>
      </w:r>
      <w:r>
        <w:rPr>
          <w:spacing w:val="1"/>
        </w:rPr>
        <w:t>1</w:t>
      </w:r>
      <w:r>
        <w:rPr>
          <w:spacing w:val="-2"/>
        </w:rPr>
        <w:t>0</w:t>
      </w:r>
      <w:r>
        <w:rPr>
          <w:w w:val="106"/>
          <w:position w:val="10"/>
          <w:sz w:val="9"/>
        </w:rPr>
        <w:t>4</w:t>
      </w:r>
      <w:r>
        <w:rPr>
          <w:spacing w:val="1"/>
        </w:rPr>
        <w:t>W</w:t>
      </w:r>
      <w:r>
        <w:rPr>
          <w:spacing w:val="-1"/>
        </w:rPr>
        <w:t>×</w:t>
      </w:r>
      <w:r>
        <w:rPr>
          <w:spacing w:val="1"/>
        </w:rPr>
        <w:t>1</w:t>
      </w:r>
      <w:r>
        <w:rPr>
          <w:spacing w:val="-7"/>
        </w:rPr>
        <w:t>0</w:t>
      </w:r>
      <w:r>
        <w:rPr>
          <w:spacing w:val="3"/>
        </w:rPr>
        <w:t>s</w:t>
      </w:r>
      <w:r>
        <w:rPr>
          <w:spacing w:val="1"/>
        </w:rPr>
        <w:t>=9</w:t>
      </w:r>
      <w:r>
        <w:rPr>
          <w:spacing w:val="-1"/>
        </w:rPr>
        <w:t>×</w:t>
      </w:r>
      <w:r>
        <w:rPr>
          <w:spacing w:val="1"/>
        </w:rPr>
        <w:t>1</w:t>
      </w:r>
      <w:r>
        <w:rPr>
          <w:spacing w:val="-2"/>
        </w:rPr>
        <w:t>0</w:t>
      </w:r>
      <w:r>
        <w:rPr>
          <w:w w:val="106"/>
          <w:position w:val="10"/>
          <w:sz w:val="9"/>
        </w:rPr>
        <w:t>5</w:t>
      </w:r>
      <w:r>
        <w:rPr>
          <w:spacing w:val="1"/>
        </w:rPr>
        <w:t>J</w:t>
      </w:r>
      <w:r>
        <w:rPr>
          <w:spacing w:val="-2"/>
        </w:rPr>
        <w:t>。由图乙可知,轿车保持匀</w:t>
      </w:r>
    </w:p>
    <w:p>
      <w:pPr>
        <w:tabs>
          <w:tab w:val="right" w:pos="1277"/>
        </w:tabs>
        <w:spacing w:before="157" w:line="104" w:lineRule="exact"/>
        <w:ind w:left="0" w:right="0" w:firstLine="0"/>
        <w:jc w:val="center"/>
        <w:rPr>
          <w:sz w:val="9"/>
        </w:rPr>
      </w:pPr>
      <w:r>
        <w:rPr>
          <w:rFonts w:ascii="Cambria Math" w:hAnsi="Cambria Math"/>
          <w:w w:val="105"/>
          <w:position w:val="2"/>
          <w:sz w:val="15"/>
        </w:rPr>
        <w:t xml:space="preserve">P </w:t>
      </w:r>
      <w:r>
        <w:rPr>
          <w:rFonts w:ascii="Cambria Math" w:hAnsi="Cambria Math"/>
          <w:spacing w:val="22"/>
          <w:w w:val="105"/>
          <w:position w:val="2"/>
          <w:sz w:val="15"/>
        </w:rPr>
        <w:t xml:space="preserve"> </w:t>
      </w:r>
      <w:r>
        <w:rPr>
          <w:rFonts w:ascii="Cambria Math" w:hAnsi="Cambria Math"/>
          <w:w w:val="105"/>
          <w:position w:val="2"/>
          <w:sz w:val="15"/>
        </w:rPr>
        <w:t>9×10</w:t>
      </w:r>
      <w:r>
        <w:rPr>
          <w:rFonts w:ascii="Cambria Math" w:hAnsi="Cambria Math"/>
          <w:w w:val="105"/>
          <w:position w:val="6"/>
          <w:sz w:val="12"/>
        </w:rPr>
        <w:t>4</w:t>
      </w:r>
      <w:r>
        <w:rPr>
          <w:rFonts w:ascii="Cambria Math" w:hAnsi="Cambria Math"/>
          <w:w w:val="105"/>
          <w:position w:val="2"/>
          <w:sz w:val="15"/>
        </w:rPr>
        <w:t>J</w:t>
      </w:r>
      <w:r>
        <w:rPr>
          <w:rFonts w:ascii="Cambria Math" w:hAnsi="Cambria Math"/>
          <w:w w:val="105"/>
          <w:position w:val="2"/>
          <w:sz w:val="15"/>
        </w:rPr>
        <w:tab/>
      </w:r>
      <w:r>
        <w:rPr>
          <w:w w:val="105"/>
          <w:sz w:val="9"/>
        </w:rPr>
        <w:t>3</w:t>
      </w:r>
    </w:p>
    <w:p>
      <w:pPr>
        <w:spacing w:after="0" w:line="104" w:lineRule="exact"/>
        <w:jc w:val="center"/>
        <w:rPr>
          <w:sz w:val="9"/>
        </w:rPr>
        <w:sectPr>
          <w:pgSz w:w="13530" w:h="17450"/>
          <w:pgMar w:top="1420" w:right="1680" w:bottom="280" w:left="1680" w:header="720" w:footer="720" w:gutter="0"/>
          <w:cols w:space="708"/>
        </w:sectPr>
      </w:pPr>
    </w:p>
    <w:p>
      <w:pPr>
        <w:pStyle w:val="BodyText"/>
        <w:spacing w:line="204" w:lineRule="auto"/>
      </w:pPr>
      <w:r>
        <w:pict>
          <v:line id="_x0000_s1052" o:spid="_x0000_s1046" style="mso-height-relative:page;mso-position-horizontal-relative:page;mso-width-relative:page;position:absolute;z-index:-251630592" from="306.1pt,6pt" to="310.75pt,6pt" coordsize="21600,21600" stroked="t" strokecolor="black"/>
        </w:pict>
      </w:r>
      <w:r>
        <w:pict>
          <v:line id="_x0000_s1053" o:spid="_x0000_s1047" style="mso-height-relative:page;mso-position-horizontal-relative:page;mso-width-relative:page;position:absolute;z-index:251668480" from="315.45pt,6pt" to="339.05pt,6pt" coordsize="21600,21600" stroked="t" strokecolor="black"/>
        </w:pict>
      </w:r>
      <w:r>
        <w:rPr>
          <w:spacing w:val="-6"/>
        </w:rPr>
        <w:t xml:space="preserve">速直线运动的速度 </w:t>
      </w:r>
      <w:r>
        <w:t>v=30m/s,轿车发动机的牵引力</w:t>
      </w:r>
      <w:r>
        <w:rPr>
          <w:spacing w:val="2"/>
        </w:rPr>
        <w:t>:F=</w:t>
      </w:r>
      <w:r>
        <w:rPr>
          <w:rFonts w:ascii="Cambria Math" w:eastAsia="Cambria Math"/>
          <w:spacing w:val="2"/>
          <w:position w:val="-9"/>
          <w:sz w:val="15"/>
        </w:rPr>
        <w:t>v</w:t>
      </w:r>
      <w:r>
        <w:rPr>
          <w:spacing w:val="2"/>
        </w:rPr>
        <w:t>=</w:t>
      </w:r>
    </w:p>
    <w:p>
      <w:pPr>
        <w:spacing w:before="109"/>
        <w:ind w:left="-20" w:right="0" w:firstLine="0"/>
        <w:jc w:val="left"/>
        <w:rPr>
          <w:rFonts w:ascii="Cambria Math"/>
          <w:sz w:val="15"/>
        </w:rPr>
      </w:pPr>
      <w:r>
        <w:br w:type="column"/>
      </w:r>
      <w:r>
        <w:rPr>
          <w:rFonts w:ascii="Cambria Math"/>
          <w:w w:val="95"/>
          <w:sz w:val="15"/>
        </w:rPr>
        <w:t>30m</w:t>
      </w:r>
      <w:r>
        <w:rPr>
          <w:w w:val="95"/>
          <w:sz w:val="15"/>
        </w:rPr>
        <w:t>/</w:t>
      </w:r>
      <w:r>
        <w:rPr>
          <w:rFonts w:ascii="Cambria Math"/>
          <w:w w:val="95"/>
          <w:sz w:val="15"/>
        </w:rPr>
        <w:t>s</w:t>
      </w:r>
    </w:p>
    <w:p>
      <w:pPr>
        <w:pStyle w:val="BodyText"/>
        <w:spacing w:line="217" w:lineRule="exact"/>
        <w:ind w:left="-18"/>
      </w:pPr>
      <w:r>
        <w:br w:type="column"/>
      </w:r>
      <w:r>
        <w:t>=3×10 N。</w:t>
      </w:r>
    </w:p>
    <w:p>
      <w:pPr>
        <w:spacing w:after="0" w:line="217" w:lineRule="exact"/>
        <w:sectPr>
          <w:type w:val="continuous"/>
          <w:pgSz w:w="13530" w:h="17450"/>
          <w:pgMar w:top="1380" w:right="1680" w:bottom="280" w:left="1680" w:header="720" w:footer="720" w:gutter="0"/>
          <w:cols w:num="3" w:space="708" w:equalWidth="0">
            <w:col w:w="4632" w:space="40"/>
            <w:col w:w="410" w:space="39"/>
            <w:col w:w="5049"/>
          </w:cols>
        </w:sectPr>
      </w:pPr>
    </w:p>
    <w:p>
      <w:pPr>
        <w:spacing w:before="135"/>
        <w:ind w:left="120" w:right="0" w:firstLine="0"/>
        <w:jc w:val="left"/>
        <w:rPr>
          <w:sz w:val="19"/>
        </w:rPr>
      </w:pPr>
      <w:r>
        <w:rPr>
          <w:sz w:val="19"/>
        </w:rPr>
        <w:t>4.如图是我国救援直升机实施救援的情景。若 2 人质量共 150 千克,在拉力作用下匀速向</w:t>
      </w:r>
    </w:p>
    <w:p>
      <w:pPr>
        <w:pStyle w:val="BodyText"/>
        <w:spacing w:before="40"/>
      </w:pPr>
      <w:r>
        <w:t>上运动,已知拉力的功率为 1470 瓦,问:</w:t>
      </w:r>
    </w:p>
    <w:p>
      <w:pPr>
        <w:pStyle w:val="BodyText"/>
        <w:spacing w:before="10"/>
        <w:ind w:left="0"/>
        <w:rPr>
          <w:sz w:val="17"/>
        </w:rPr>
      </w:pPr>
      <w:r>
        <w:drawing>
          <wp:anchor distT="0" distB="0" distL="0" distR="0" simplePos="0" relativeHeight="251660288" behindDoc="0" locked="0" layoutInCell="1" allowOverlap="1">
            <wp:simplePos x="0" y="0"/>
            <wp:positionH relativeFrom="page">
              <wp:posOffset>3751580</wp:posOffset>
            </wp:positionH>
            <wp:positionV relativeFrom="paragraph">
              <wp:posOffset>169545</wp:posOffset>
            </wp:positionV>
            <wp:extent cx="1094105" cy="749935"/>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286342" name="image5.jpeg"/>
                    <pic:cNvPicPr>
                      <a:picLocks noChangeAspect="1"/>
                    </pic:cNvPicPr>
                  </pic:nvPicPr>
                  <pic:blipFill>
                    <a:blip xmlns:r="http://schemas.openxmlformats.org/officeDocument/2006/relationships" r:embed="rId10" cstate="print"/>
                    <a:stretch>
                      <a:fillRect/>
                    </a:stretch>
                  </pic:blipFill>
                  <pic:spPr>
                    <a:xfrm>
                      <a:off x="0" y="0"/>
                      <a:ext cx="1093974" cy="750188"/>
                    </a:xfrm>
                    <a:prstGeom prst="rect">
                      <a:avLst/>
                    </a:prstGeom>
                  </pic:spPr>
                </pic:pic>
              </a:graphicData>
            </a:graphic>
          </wp:anchor>
        </w:drawing>
      </w:r>
    </w:p>
    <w:p>
      <w:pPr>
        <w:pStyle w:val="ListParagraph"/>
        <w:numPr>
          <w:ilvl w:val="0"/>
          <w:numId w:val="3"/>
        </w:numPr>
        <w:tabs>
          <w:tab w:val="left" w:pos="406"/>
        </w:tabs>
        <w:spacing w:before="124" w:after="0" w:line="240" w:lineRule="auto"/>
        <w:ind w:left="405" w:right="0" w:hanging="285"/>
        <w:jc w:val="left"/>
        <w:rPr>
          <w:sz w:val="19"/>
        </w:rPr>
      </w:pPr>
      <w:r>
        <w:rPr>
          <w:sz w:val="19"/>
        </w:rPr>
        <w:t>拉力多大?</w:t>
      </w:r>
    </w:p>
    <w:p>
      <w:pPr>
        <w:pStyle w:val="ListParagraph"/>
        <w:numPr>
          <w:ilvl w:val="0"/>
          <w:numId w:val="3"/>
        </w:numPr>
        <w:tabs>
          <w:tab w:val="left" w:pos="406"/>
        </w:tabs>
        <w:spacing w:before="42" w:after="0" w:line="240" w:lineRule="auto"/>
        <w:ind w:left="405" w:right="0" w:hanging="285"/>
        <w:jc w:val="left"/>
        <w:rPr>
          <w:sz w:val="19"/>
        </w:rPr>
      </w:pPr>
      <w:r>
        <w:rPr>
          <w:spacing w:val="-13"/>
          <w:sz w:val="19"/>
        </w:rPr>
        <w:t xml:space="preserve">拉力在 </w:t>
      </w:r>
      <w:r>
        <w:rPr>
          <w:sz w:val="19"/>
        </w:rPr>
        <w:t>20</w:t>
      </w:r>
      <w:r>
        <w:rPr>
          <w:spacing w:val="-7"/>
          <w:sz w:val="19"/>
        </w:rPr>
        <w:t xml:space="preserve"> 秒内做功多少?</w:t>
      </w:r>
    </w:p>
    <w:p>
      <w:pPr>
        <w:pStyle w:val="ListParagraph"/>
        <w:numPr>
          <w:ilvl w:val="0"/>
          <w:numId w:val="3"/>
        </w:numPr>
        <w:tabs>
          <w:tab w:val="left" w:pos="406"/>
        </w:tabs>
        <w:spacing w:before="42" w:after="0" w:line="278" w:lineRule="auto"/>
        <w:ind w:left="120" w:right="6713" w:firstLine="0"/>
        <w:jc w:val="left"/>
        <w:rPr>
          <w:sz w:val="19"/>
        </w:rPr>
      </w:pPr>
      <w:r>
        <w:rPr>
          <w:spacing w:val="-11"/>
          <w:sz w:val="19"/>
        </w:rPr>
        <w:t xml:space="preserve">被救人员 </w:t>
      </w:r>
      <w:r>
        <w:rPr>
          <w:sz w:val="19"/>
        </w:rPr>
        <w:t>20</w:t>
      </w:r>
      <w:r>
        <w:rPr>
          <w:spacing w:val="-8"/>
          <w:sz w:val="19"/>
        </w:rPr>
        <w:t xml:space="preserve"> 秒内向上移动多少距离? 答 案 (1)1470N (2)29400J</w:t>
      </w:r>
      <w:r>
        <w:rPr>
          <w:spacing w:val="-4"/>
          <w:sz w:val="19"/>
        </w:rPr>
        <w:t xml:space="preserve"> (</w:t>
      </w:r>
      <w:r>
        <w:rPr>
          <w:sz w:val="19"/>
        </w:rPr>
        <w:t>3)20m</w:t>
      </w:r>
    </w:p>
    <w:p>
      <w:pPr>
        <w:pStyle w:val="BodyText"/>
        <w:spacing w:line="243" w:lineRule="exact"/>
      </w:pPr>
      <w:r>
        <w:t>解析 (1)因 2 人匀速上升时,受到的重力和拉力是一对平衡力,所以拉力 F=G=mg=150kg×9.8N/kg=1470N;(2)拉力在 20</w:t>
      </w:r>
    </w:p>
    <w:p>
      <w:pPr>
        <w:pStyle w:val="BodyText"/>
        <w:spacing w:before="10"/>
        <w:ind w:left="0"/>
        <w:rPr>
          <w:sz w:val="12"/>
        </w:rPr>
      </w:pPr>
    </w:p>
    <w:p>
      <w:pPr>
        <w:spacing w:before="1" w:line="119" w:lineRule="exact"/>
        <w:ind w:left="5059" w:right="0" w:firstLine="0"/>
        <w:jc w:val="left"/>
        <w:rPr>
          <w:rFonts w:ascii="Cambria Math"/>
          <w:sz w:val="15"/>
        </w:rPr>
      </w:pPr>
      <w:r>
        <w:rPr>
          <w:rFonts w:ascii="Cambria Math"/>
          <w:w w:val="105"/>
          <w:sz w:val="15"/>
        </w:rPr>
        <w:t>P 1470W</w:t>
      </w:r>
    </w:p>
    <w:p>
      <w:pPr>
        <w:pStyle w:val="BodyText"/>
        <w:spacing w:line="168" w:lineRule="auto"/>
      </w:pPr>
      <w:r>
        <w:pict>
          <v:line id="_x0000_s1054" o:spid="_x0000_s1048" style="mso-height-relative:page;mso-position-horizontal-relative:page;mso-width-relative:page;position:absolute;z-index:-251629568" from="336.95pt,5.15pt" to="341.6pt,5.15pt" coordsize="21600,21600" stroked="t" strokecolor="black"/>
        </w:pict>
      </w:r>
      <w:r>
        <w:pict>
          <v:line id="_x0000_s1055" o:spid="_x0000_s1049" style="mso-height-relative:page;mso-position-horizontal-relative:page;mso-width-relative:page;position:absolute;z-index:-251628544" from="346.4pt,5.15pt" to="369.8pt,5.15pt" coordsize="21600,21600" stroked="t" strokecolor="black"/>
        </w:pict>
      </w:r>
      <w:r>
        <w:t>秒内做功:W=Pt=1470W×20s=29400J;(3)匀速上升的速度:v=</w:t>
      </w:r>
      <w:r>
        <w:rPr>
          <w:rFonts w:ascii="Cambria Math" w:eastAsia="Cambria Math" w:hAnsi="Cambria Math"/>
          <w:position w:val="-8"/>
          <w:sz w:val="15"/>
        </w:rPr>
        <w:t>F</w:t>
      </w:r>
      <w:r>
        <w:t xml:space="preserve">= </w:t>
      </w:r>
      <w:r>
        <w:rPr>
          <w:rFonts w:ascii="Cambria Math" w:eastAsia="Cambria Math" w:hAnsi="Cambria Math"/>
          <w:position w:val="-9"/>
          <w:sz w:val="15"/>
        </w:rPr>
        <w:t>1470N</w:t>
      </w:r>
      <w:r>
        <w:t>=1m/s,被救人员 20 秒内向上移动的距</w:t>
      </w:r>
    </w:p>
    <w:p>
      <w:pPr>
        <w:pStyle w:val="BodyText"/>
        <w:spacing w:before="158"/>
      </w:pPr>
      <w:r>
        <w:t>离:s=vt=1m/s×20s=20m。</w:t>
      </w:r>
    </w:p>
    <w:p>
      <w:pPr>
        <w:spacing w:before="74" w:line="280" w:lineRule="auto"/>
        <w:ind w:left="120" w:right="381" w:firstLine="0"/>
        <w:jc w:val="left"/>
        <w:rPr>
          <w:sz w:val="19"/>
        </w:rPr>
      </w:pPr>
      <w:r>
        <w:rPr>
          <w:sz w:val="19"/>
        </w:rPr>
        <w:t>5.在新能源时代,市场推出了一系列的电动汽车,下表是其中一款电动汽车的相关参数。(g=10N/kg)求:(6 分)</w:t>
      </w:r>
    </w:p>
    <w:tbl>
      <w:tblPr>
        <w:tblStyle w:val="TableNormal"/>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360"/>
        <w:gridCol w:w="1020"/>
        <w:gridCol w:w="1360"/>
        <w:gridCol w:w="6181"/>
      </w:tblGrid>
      <w:tr>
        <w:tblPrEx>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55"/>
        </w:trPr>
        <w:tc>
          <w:tcPr>
            <w:tcW w:w="1360" w:type="dxa"/>
          </w:tcPr>
          <w:p>
            <w:pPr>
              <w:pStyle w:val="TableParagraph"/>
              <w:rPr>
                <w:sz w:val="17"/>
              </w:rPr>
            </w:pPr>
            <w:r>
              <w:rPr>
                <w:sz w:val="17"/>
              </w:rPr>
              <w:t>电机额定功率</w:t>
            </w:r>
          </w:p>
        </w:tc>
        <w:tc>
          <w:tcPr>
            <w:tcW w:w="1020" w:type="dxa"/>
          </w:tcPr>
          <w:p>
            <w:pPr>
              <w:pStyle w:val="TableParagraph"/>
              <w:ind w:left="193" w:right="186"/>
              <w:rPr>
                <w:sz w:val="17"/>
              </w:rPr>
            </w:pPr>
            <w:r>
              <w:rPr>
                <w:sz w:val="17"/>
              </w:rPr>
              <w:t>15kW</w:t>
            </w:r>
          </w:p>
        </w:tc>
        <w:tc>
          <w:tcPr>
            <w:tcW w:w="1360" w:type="dxa"/>
          </w:tcPr>
          <w:p>
            <w:pPr>
              <w:pStyle w:val="TableParagraph"/>
              <w:ind w:right="58"/>
              <w:rPr>
                <w:sz w:val="17"/>
              </w:rPr>
            </w:pPr>
            <w:r>
              <w:rPr>
                <w:sz w:val="17"/>
              </w:rPr>
              <w:t>总乘数</w:t>
            </w:r>
          </w:p>
        </w:tc>
        <w:tc>
          <w:tcPr>
            <w:tcW w:w="6181" w:type="dxa"/>
          </w:tcPr>
          <w:p>
            <w:pPr>
              <w:pStyle w:val="TableParagraph"/>
              <w:ind w:left="3" w:right="0"/>
              <w:rPr>
                <w:sz w:val="17"/>
              </w:rPr>
            </w:pPr>
            <w:r>
              <w:rPr>
                <w:sz w:val="17"/>
              </w:rPr>
              <w:t>2</w:t>
            </w:r>
          </w:p>
        </w:tc>
      </w:tr>
      <w:tr>
        <w:tblPrEx>
          <w:tblW w:w="9921" w:type="dxa"/>
          <w:tblInd w:w="122" w:type="dxa"/>
          <w:tblLayout w:type="fixed"/>
          <w:tblCellMar>
            <w:top w:w="0" w:type="dxa"/>
            <w:left w:w="0" w:type="dxa"/>
            <w:bottom w:w="0" w:type="dxa"/>
            <w:right w:w="0" w:type="dxa"/>
          </w:tblCellMar>
        </w:tblPrEx>
        <w:trPr>
          <w:trHeight w:val="255"/>
        </w:trPr>
        <w:tc>
          <w:tcPr>
            <w:tcW w:w="1360" w:type="dxa"/>
          </w:tcPr>
          <w:p>
            <w:pPr>
              <w:pStyle w:val="TableParagraph"/>
              <w:rPr>
                <w:sz w:val="17"/>
              </w:rPr>
            </w:pPr>
            <w:r>
              <w:rPr>
                <w:sz w:val="17"/>
              </w:rPr>
              <w:t>最大运行速度</w:t>
            </w:r>
          </w:p>
        </w:tc>
        <w:tc>
          <w:tcPr>
            <w:tcW w:w="1020" w:type="dxa"/>
          </w:tcPr>
          <w:p>
            <w:pPr>
              <w:pStyle w:val="TableParagraph"/>
              <w:ind w:left="193" w:right="186"/>
              <w:rPr>
                <w:sz w:val="17"/>
              </w:rPr>
            </w:pPr>
            <w:r>
              <w:rPr>
                <w:sz w:val="17"/>
              </w:rPr>
              <w:t>100km/h</w:t>
            </w:r>
          </w:p>
        </w:tc>
        <w:tc>
          <w:tcPr>
            <w:tcW w:w="1360" w:type="dxa"/>
          </w:tcPr>
          <w:p>
            <w:pPr>
              <w:pStyle w:val="TableParagraph"/>
              <w:ind w:left="61" w:right="60"/>
              <w:rPr>
                <w:sz w:val="17"/>
              </w:rPr>
            </w:pPr>
            <w:r>
              <w:rPr>
                <w:sz w:val="17"/>
              </w:rPr>
              <w:t>最大续航</w:t>
            </w:r>
          </w:p>
        </w:tc>
        <w:tc>
          <w:tcPr>
            <w:tcW w:w="6181" w:type="dxa"/>
          </w:tcPr>
          <w:p>
            <w:pPr>
              <w:pStyle w:val="TableParagraph"/>
              <w:ind w:left="2858" w:right="2853"/>
              <w:rPr>
                <w:sz w:val="17"/>
              </w:rPr>
            </w:pPr>
            <w:r>
              <w:rPr>
                <w:sz w:val="17"/>
              </w:rPr>
              <w:t>100km</w:t>
            </w:r>
          </w:p>
        </w:tc>
      </w:tr>
      <w:tr>
        <w:tblPrEx>
          <w:tblW w:w="9921" w:type="dxa"/>
          <w:tblInd w:w="122" w:type="dxa"/>
          <w:tblLayout w:type="fixed"/>
          <w:tblCellMar>
            <w:top w:w="0" w:type="dxa"/>
            <w:left w:w="0" w:type="dxa"/>
            <w:bottom w:w="0" w:type="dxa"/>
            <w:right w:w="0" w:type="dxa"/>
          </w:tblCellMar>
        </w:tblPrEx>
        <w:trPr>
          <w:trHeight w:val="255"/>
        </w:trPr>
        <w:tc>
          <w:tcPr>
            <w:tcW w:w="1360" w:type="dxa"/>
          </w:tcPr>
          <w:p>
            <w:pPr>
              <w:pStyle w:val="TableParagraph"/>
              <w:spacing w:line="214" w:lineRule="exact"/>
              <w:rPr>
                <w:sz w:val="17"/>
              </w:rPr>
            </w:pPr>
            <w:r>
              <w:rPr>
                <w:sz w:val="17"/>
              </w:rPr>
              <w:t>整车质量</w:t>
            </w:r>
          </w:p>
        </w:tc>
        <w:tc>
          <w:tcPr>
            <w:tcW w:w="1020" w:type="dxa"/>
          </w:tcPr>
          <w:p>
            <w:pPr>
              <w:pStyle w:val="TableParagraph"/>
              <w:spacing w:line="214" w:lineRule="exact"/>
              <w:ind w:left="190" w:right="186"/>
              <w:rPr>
                <w:sz w:val="17"/>
              </w:rPr>
            </w:pPr>
            <w:r>
              <w:rPr>
                <w:sz w:val="17"/>
              </w:rPr>
              <w:t>500kg</w:t>
            </w:r>
          </w:p>
        </w:tc>
        <w:tc>
          <w:tcPr>
            <w:tcW w:w="1360" w:type="dxa"/>
          </w:tcPr>
          <w:p>
            <w:pPr>
              <w:pStyle w:val="TableParagraph"/>
              <w:spacing w:line="214" w:lineRule="exact"/>
              <w:ind w:right="60"/>
              <w:rPr>
                <w:sz w:val="17"/>
              </w:rPr>
            </w:pPr>
            <w:r>
              <w:rPr>
                <w:sz w:val="17"/>
              </w:rPr>
              <w:t>蓄电池额定电压</w:t>
            </w:r>
          </w:p>
        </w:tc>
        <w:tc>
          <w:tcPr>
            <w:tcW w:w="6181" w:type="dxa"/>
          </w:tcPr>
          <w:p>
            <w:pPr>
              <w:pStyle w:val="TableParagraph"/>
              <w:spacing w:line="214" w:lineRule="exact"/>
              <w:ind w:left="2858" w:right="2851"/>
              <w:rPr>
                <w:sz w:val="17"/>
              </w:rPr>
            </w:pPr>
            <w:r>
              <w:rPr>
                <w:sz w:val="17"/>
              </w:rPr>
              <w:t>48V</w:t>
            </w:r>
          </w:p>
        </w:tc>
      </w:tr>
    </w:tbl>
    <w:p>
      <w:pPr>
        <w:pStyle w:val="BodyText"/>
        <w:spacing w:before="9"/>
        <w:ind w:left="0"/>
        <w:rPr>
          <w:sz w:val="21"/>
        </w:rPr>
      </w:pPr>
      <w:r>
        <w:drawing>
          <wp:anchor distT="0" distB="0" distL="0" distR="0" simplePos="0" relativeHeight="251661312" behindDoc="0" locked="0" layoutInCell="1" allowOverlap="1">
            <wp:simplePos x="0" y="0"/>
            <wp:positionH relativeFrom="page">
              <wp:posOffset>3472815</wp:posOffset>
            </wp:positionH>
            <wp:positionV relativeFrom="paragraph">
              <wp:posOffset>201295</wp:posOffset>
            </wp:positionV>
            <wp:extent cx="1654175" cy="871855"/>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82836" name="image6.jpeg"/>
                    <pic:cNvPicPr>
                      <a:picLocks noChangeAspect="1"/>
                    </pic:cNvPicPr>
                  </pic:nvPicPr>
                  <pic:blipFill>
                    <a:blip xmlns:r="http://schemas.openxmlformats.org/officeDocument/2006/relationships" r:embed="rId11" cstate="print"/>
                    <a:stretch>
                      <a:fillRect/>
                    </a:stretch>
                  </pic:blipFill>
                  <pic:spPr>
                    <a:xfrm>
                      <a:off x="0" y="0"/>
                      <a:ext cx="1654284" cy="871727"/>
                    </a:xfrm>
                    <a:prstGeom prst="rect">
                      <a:avLst/>
                    </a:prstGeom>
                  </pic:spPr>
                </pic:pic>
              </a:graphicData>
            </a:graphic>
          </wp:anchor>
        </w:drawing>
      </w:r>
    </w:p>
    <w:p>
      <w:pPr>
        <w:pStyle w:val="ListParagraph"/>
        <w:numPr>
          <w:ilvl w:val="0"/>
          <w:numId w:val="4"/>
        </w:numPr>
        <w:tabs>
          <w:tab w:val="left" w:pos="406"/>
        </w:tabs>
        <w:spacing w:before="96" w:after="0" w:line="240" w:lineRule="auto"/>
        <w:ind w:left="405" w:right="0" w:hanging="285"/>
        <w:jc w:val="left"/>
        <w:rPr>
          <w:sz w:val="19"/>
        </w:rPr>
      </w:pPr>
      <w:r>
        <w:rPr>
          <w:sz w:val="19"/>
        </w:rPr>
        <w:t>这款车所受重力是多少?(3</w:t>
      </w:r>
      <w:r>
        <w:rPr>
          <w:spacing w:val="-16"/>
          <w:sz w:val="19"/>
        </w:rPr>
        <w:t xml:space="preserve"> 分)</w:t>
      </w:r>
    </w:p>
    <w:p>
      <w:pPr>
        <w:pStyle w:val="ListParagraph"/>
        <w:numPr>
          <w:ilvl w:val="0"/>
          <w:numId w:val="4"/>
        </w:numPr>
        <w:tabs>
          <w:tab w:val="left" w:pos="406"/>
        </w:tabs>
        <w:spacing w:before="42" w:after="0" w:line="278" w:lineRule="auto"/>
        <w:ind w:left="120" w:right="2772" w:firstLine="0"/>
        <w:jc w:val="left"/>
        <w:rPr>
          <w:sz w:val="19"/>
        </w:rPr>
      </w:pPr>
      <w:r>
        <w:rPr>
          <w:sz w:val="19"/>
        </w:rPr>
        <w:t>这款车在电机额定功率下以最大运行速度行驶时,最大可以提供多大的牵引力?(3</w:t>
      </w:r>
      <w:r>
        <w:rPr>
          <w:spacing w:val="-20"/>
          <w:sz w:val="19"/>
        </w:rPr>
        <w:t xml:space="preserve"> 分) 答 案 (1)5000N</w:t>
      </w:r>
      <w:r>
        <w:rPr>
          <w:sz w:val="19"/>
        </w:rPr>
        <w:t xml:space="preserve"> (2)540N</w:t>
      </w:r>
    </w:p>
    <w:p>
      <w:pPr>
        <w:pStyle w:val="BodyText"/>
        <w:spacing w:line="243" w:lineRule="exact"/>
      </w:pPr>
      <w:r>
        <w:t>解析 (1)这款车的重力:G=mg=500kg×10N/kg=5000N;(2)电动汽车的最大行驶速度:v=100km/h,电机额定功率:P=15kW,</w:t>
      </w:r>
    </w:p>
    <w:p>
      <w:pPr>
        <w:tabs>
          <w:tab w:val="left" w:pos="3177"/>
        </w:tabs>
        <w:spacing w:before="116" w:line="92" w:lineRule="exact"/>
        <w:ind w:left="547" w:right="0" w:firstLine="0"/>
        <w:jc w:val="left"/>
        <w:rPr>
          <w:rFonts w:ascii="Cambria Math"/>
          <w:sz w:val="15"/>
        </w:rPr>
      </w:pPr>
      <w:r>
        <w:rPr>
          <w:rFonts w:ascii="Cambria Math"/>
          <w:w w:val="105"/>
          <w:sz w:val="15"/>
        </w:rPr>
        <w:t xml:space="preserve">W </w:t>
      </w:r>
      <w:r>
        <w:rPr>
          <w:rFonts w:ascii="Cambria Math"/>
          <w:spacing w:val="29"/>
          <w:w w:val="105"/>
          <w:sz w:val="15"/>
        </w:rPr>
        <w:t xml:space="preserve"> </w:t>
      </w:r>
      <w:r>
        <w:rPr>
          <w:rFonts w:ascii="Cambria Math"/>
          <w:w w:val="105"/>
          <w:sz w:val="15"/>
        </w:rPr>
        <w:t>Fs</w:t>
      </w:r>
      <w:r>
        <w:rPr>
          <w:rFonts w:ascii="Cambria Math"/>
          <w:w w:val="105"/>
          <w:sz w:val="15"/>
        </w:rPr>
        <w:tab/>
      </w:r>
      <w:r>
        <w:rPr>
          <w:rFonts w:ascii="Cambria Math"/>
          <w:w w:val="105"/>
          <w:sz w:val="15"/>
        </w:rPr>
        <w:t>P</w:t>
      </w:r>
      <w:r>
        <w:rPr>
          <w:rFonts w:ascii="Cambria Math"/>
          <w:spacing w:val="25"/>
          <w:w w:val="105"/>
          <w:sz w:val="15"/>
        </w:rPr>
        <w:t xml:space="preserve"> </w:t>
      </w:r>
      <w:r>
        <w:rPr>
          <w:rFonts w:ascii="Cambria Math"/>
          <w:w w:val="105"/>
          <w:sz w:val="15"/>
        </w:rPr>
        <w:t>15000W</w:t>
      </w:r>
    </w:p>
    <w:p>
      <w:pPr>
        <w:tabs>
          <w:tab w:val="left" w:pos="3916"/>
        </w:tabs>
        <w:spacing w:before="4" w:line="180" w:lineRule="auto"/>
        <w:ind w:left="120" w:right="0" w:firstLine="0"/>
        <w:jc w:val="left"/>
        <w:rPr>
          <w:sz w:val="19"/>
        </w:rPr>
      </w:pPr>
      <w:r>
        <w:pict>
          <v:line id="_x0000_s1056" o:spid="_x0000_s1050" style="mso-height-relative:page;mso-position-horizontal-relative:page;mso-width-relative:page;position:absolute;z-index:-251627520" from="111.35pt,5.35pt" to="118.4pt,5.35pt" coordsize="21600,21600" stroked="t" strokecolor="black"/>
        </w:pict>
      </w:r>
      <w:r>
        <w:pict>
          <v:line id="_x0000_s1057" o:spid="_x0000_s1051" style="mso-height-relative:page;mso-position-horizontal-relative:page;mso-width-relative:page;position:absolute;z-index:-251626496" from="123.2pt,5.35pt" to="131.1pt,5.35pt" coordsize="21600,21600" stroked="t" strokecolor="black"/>
        </w:pict>
      </w:r>
      <w:r>
        <w:pict>
          <v:line id="_x0000_s1058" o:spid="_x0000_s1052" style="mso-height-relative:page;mso-position-horizontal-relative:page;mso-width-relative:page;position:absolute;z-index:-251625472" from="242.85pt,5.35pt" to="247.4pt,5.35pt" coordsize="21600,21600" stroked="t" strokecolor="black"/>
        </w:pict>
      </w:r>
      <w:r>
        <w:pict>
          <v:line id="_x0000_s1059" o:spid="_x0000_s1053" style="mso-height-relative:page;mso-position-horizontal-relative:page;mso-width-relative:page;position:absolute;z-index:-251624448" from="252.2pt,5.5pt" to="279.8pt,5.5pt" coordsize="21600,21600" stroked="t" strokecolor="black"/>
        </w:pict>
      </w:r>
      <w:r>
        <w:pict>
          <v:shape id="_x0000_s1060" o:spid="_x0000_s1054" type="#_x0000_t202" style="width:13.2pt;height:8.75pt;margin-top:7.45pt;margin-left:264.8pt;mso-height-relative:page;mso-position-horizontal-relative:page;mso-width-relative:page;position:absolute;z-index:-251623424" coordsize="21600,21600" filled="f" stroked="f">
            <v:stroke joinstyle="miter"/>
            <v:textbox inset="0,0,0,0">
              <w:txbxContent>
                <w:p>
                  <w:pPr>
                    <w:spacing w:before="0" w:line="175" w:lineRule="exact"/>
                    <w:ind w:left="0" w:right="0" w:firstLine="0"/>
                    <w:jc w:val="left"/>
                    <w:rPr>
                      <w:rFonts w:ascii="Cambria Math"/>
                      <w:sz w:val="15"/>
                    </w:rPr>
                  </w:pPr>
                  <w:r>
                    <w:rPr>
                      <w:rFonts w:ascii="Cambria Math"/>
                      <w:w w:val="95"/>
                      <w:sz w:val="15"/>
                    </w:rPr>
                    <w:t>m</w:t>
                  </w:r>
                  <w:r>
                    <w:rPr>
                      <w:w w:val="95"/>
                      <w:sz w:val="15"/>
                    </w:rPr>
                    <w:t>/</w:t>
                  </w:r>
                  <w:r>
                    <w:rPr>
                      <w:rFonts w:ascii="Cambria Math"/>
                      <w:w w:val="95"/>
                      <w:sz w:val="15"/>
                    </w:rPr>
                    <w:t>s</w:t>
                  </w:r>
                </w:p>
              </w:txbxContent>
            </v:textbox>
          </v:shape>
        </w:pict>
      </w:r>
      <w:r>
        <w:rPr>
          <w:sz w:val="19"/>
        </w:rPr>
        <w:t>由</w:t>
      </w:r>
      <w:r>
        <w:rPr>
          <w:spacing w:val="-46"/>
          <w:sz w:val="19"/>
        </w:rPr>
        <w:t xml:space="preserve"> </w:t>
      </w:r>
      <w:r>
        <w:rPr>
          <w:sz w:val="19"/>
        </w:rPr>
        <w:t>P=</w:t>
      </w:r>
      <w:r>
        <w:rPr>
          <w:spacing w:val="-53"/>
          <w:sz w:val="19"/>
        </w:rPr>
        <w:t xml:space="preserve"> </w:t>
      </w:r>
      <w:r>
        <w:rPr>
          <w:rFonts w:ascii="Cambria Math" w:eastAsia="Cambria Math"/>
          <w:position w:val="-8"/>
          <w:sz w:val="15"/>
        </w:rPr>
        <w:t>t</w:t>
      </w:r>
      <w:r>
        <w:rPr>
          <w:rFonts w:ascii="Cambria Math" w:eastAsia="Cambria Math"/>
          <w:spacing w:val="10"/>
          <w:position w:val="-8"/>
          <w:sz w:val="15"/>
        </w:rPr>
        <w:t xml:space="preserve"> </w:t>
      </w:r>
      <w:r>
        <w:rPr>
          <w:sz w:val="19"/>
        </w:rPr>
        <w:t>=</w:t>
      </w:r>
      <w:r>
        <w:rPr>
          <w:spacing w:val="-43"/>
          <w:sz w:val="19"/>
        </w:rPr>
        <w:t xml:space="preserve"> </w:t>
      </w:r>
      <w:r>
        <w:rPr>
          <w:rFonts w:ascii="Cambria Math" w:eastAsia="Cambria Math"/>
          <w:position w:val="-8"/>
          <w:sz w:val="15"/>
        </w:rPr>
        <w:t>t</w:t>
      </w:r>
      <w:r>
        <w:rPr>
          <w:rFonts w:ascii="Cambria Math" w:eastAsia="Cambria Math"/>
          <w:spacing w:val="21"/>
          <w:position w:val="-8"/>
          <w:sz w:val="15"/>
        </w:rPr>
        <w:t xml:space="preserve"> </w:t>
      </w:r>
      <w:r>
        <w:rPr>
          <w:sz w:val="19"/>
        </w:rPr>
        <w:t>=Fv</w:t>
      </w:r>
      <w:r>
        <w:rPr>
          <w:spacing w:val="-46"/>
          <w:sz w:val="19"/>
        </w:rPr>
        <w:t xml:space="preserve"> </w:t>
      </w:r>
      <w:r>
        <w:rPr>
          <w:sz w:val="19"/>
        </w:rPr>
        <w:t>可得,汽车的牵引力:F=</w:t>
      </w:r>
      <w:r>
        <w:rPr>
          <w:rFonts w:ascii="Cambria Math" w:eastAsia="Cambria Math"/>
          <w:position w:val="-8"/>
          <w:sz w:val="15"/>
        </w:rPr>
        <w:t>v</w:t>
      </w:r>
      <w:r>
        <w:rPr>
          <w:sz w:val="19"/>
        </w:rPr>
        <w:t>=</w:t>
      </w:r>
      <w:r>
        <w:rPr>
          <w:spacing w:val="-55"/>
          <w:sz w:val="19"/>
        </w:rPr>
        <w:t xml:space="preserve"> </w:t>
      </w:r>
      <w:r>
        <w:rPr>
          <w:rFonts w:ascii="Cambria Math" w:eastAsia="Cambria Math"/>
          <w:position w:val="-4"/>
          <w:sz w:val="13"/>
          <w:u w:val="single"/>
        </w:rPr>
        <w:t>100</w:t>
      </w:r>
      <w:r>
        <w:rPr>
          <w:rFonts w:ascii="Cambria Math" w:eastAsia="Cambria Math"/>
          <w:position w:val="-4"/>
          <w:sz w:val="13"/>
        </w:rPr>
        <w:tab/>
      </w:r>
      <w:r>
        <w:rPr>
          <w:sz w:val="19"/>
        </w:rPr>
        <w:t>=540N。</w:t>
      </w:r>
    </w:p>
    <w:p>
      <w:pPr>
        <w:spacing w:before="0" w:line="136" w:lineRule="exact"/>
        <w:ind w:left="0" w:right="3139" w:firstLine="0"/>
        <w:jc w:val="center"/>
        <w:rPr>
          <w:rFonts w:ascii="Cambria Math"/>
          <w:sz w:val="13"/>
        </w:rPr>
      </w:pPr>
      <w:r>
        <w:rPr>
          <w:rFonts w:ascii="Cambria Math"/>
          <w:sz w:val="13"/>
        </w:rPr>
        <w:t>3</w:t>
      </w:r>
      <w:r>
        <w:rPr>
          <w:sz w:val="13"/>
        </w:rPr>
        <w:t>.</w:t>
      </w:r>
      <w:r>
        <w:rPr>
          <w:rFonts w:ascii="Cambria Math"/>
          <w:sz w:val="13"/>
        </w:rPr>
        <w:t>6</w:t>
      </w:r>
    </w:p>
    <w:p>
      <w:pPr>
        <w:pStyle w:val="Heading1"/>
        <w:spacing w:before="117"/>
        <w:ind w:right="0"/>
      </w:pPr>
      <w:r>
        <w:t>五年中考全练</w:t>
      </w:r>
    </w:p>
    <w:p>
      <w:pPr>
        <w:spacing w:after="0"/>
        <w:sectPr>
          <w:type w:val="continuous"/>
          <w:pgSz w:w="13530" w:h="17450"/>
          <w:pgMar w:top="1380" w:right="1680" w:bottom="280" w:left="1680" w:header="720" w:footer="720" w:gutter="0"/>
          <w:cols w:space="708"/>
        </w:sectPr>
      </w:pPr>
    </w:p>
    <w:p>
      <w:pPr>
        <w:spacing w:before="47"/>
        <w:ind w:left="120" w:right="0" w:firstLine="0"/>
        <w:jc w:val="left"/>
        <w:rPr>
          <w:sz w:val="28"/>
        </w:rPr>
      </w:pPr>
      <w:r>
        <w:rPr>
          <w:sz w:val="28"/>
        </w:rPr>
        <w:t>拓展训练</w:t>
      </w:r>
    </w:p>
    <w:p>
      <w:pPr>
        <w:pStyle w:val="BodyText"/>
        <w:spacing w:before="43" w:line="278" w:lineRule="auto"/>
        <w:ind w:right="301"/>
      </w:pPr>
      <w:r>
        <w:t>1.</w:t>
      </w:r>
      <w:r>
        <w:rPr>
          <w:sz w:val="17"/>
        </w:rPr>
        <w:t>(2019</w:t>
      </w:r>
      <w:r>
        <w:rPr>
          <w:spacing w:val="-8"/>
          <w:sz w:val="17"/>
        </w:rPr>
        <w:t xml:space="preserve"> 湖北随州中考,</w:t>
      </w:r>
      <w:r>
        <w:rPr>
          <w:sz w:val="17"/>
        </w:rPr>
        <w:t>25,★☆☆)</w:t>
      </w:r>
      <w:r>
        <w:t>一只木箱放在水平地面上,地面上各处粗糙程度相同。对木箱施加一个方向不变的水平</w:t>
      </w:r>
      <w:r>
        <w:rPr>
          <w:spacing w:val="-17"/>
        </w:rPr>
        <w:t xml:space="preserve">推力 </w:t>
      </w:r>
      <w:r>
        <w:t>F(如图甲),F</w:t>
      </w:r>
      <w:r>
        <w:rPr>
          <w:spacing w:val="-14"/>
        </w:rPr>
        <w:t xml:space="preserve"> 的大小与时间 </w:t>
      </w:r>
      <w:r>
        <w:t>t</w:t>
      </w:r>
      <w:r>
        <w:rPr>
          <w:spacing w:val="-12"/>
        </w:rPr>
        <w:t xml:space="preserve"> 的关系、木箱的运动速度 </w:t>
      </w:r>
      <w:r>
        <w:t>v</w:t>
      </w:r>
      <w:r>
        <w:rPr>
          <w:spacing w:val="-21"/>
        </w:rPr>
        <w:t xml:space="preserve"> 与时间 </w:t>
      </w:r>
      <w:r>
        <w:t>t</w:t>
      </w:r>
      <w:r>
        <w:rPr>
          <w:spacing w:val="-8"/>
        </w:rPr>
        <w:t xml:space="preserve"> 的关系图象如图乙所示。以下说法正确的是</w:t>
      </w:r>
    </w:p>
    <w:p>
      <w:pPr>
        <w:pStyle w:val="BodyText"/>
        <w:tabs>
          <w:tab w:val="left" w:pos="595"/>
        </w:tabs>
        <w:spacing w:before="4"/>
      </w:pPr>
      <w:r>
        <w:drawing>
          <wp:anchor distT="0" distB="0" distL="0" distR="0" simplePos="0" relativeHeight="251662336" behindDoc="0" locked="0" layoutInCell="1" allowOverlap="1">
            <wp:simplePos x="0" y="0"/>
            <wp:positionH relativeFrom="page">
              <wp:posOffset>2954655</wp:posOffset>
            </wp:positionH>
            <wp:positionV relativeFrom="paragraph">
              <wp:posOffset>204470</wp:posOffset>
            </wp:positionV>
            <wp:extent cx="2696210" cy="1504315"/>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87937" name="image7.jpeg"/>
                    <pic:cNvPicPr>
                      <a:picLocks noChangeAspect="1"/>
                    </pic:cNvPicPr>
                  </pic:nvPicPr>
                  <pic:blipFill>
                    <a:blip xmlns:r="http://schemas.openxmlformats.org/officeDocument/2006/relationships" r:embed="rId12" cstate="print"/>
                    <a:stretch>
                      <a:fillRect/>
                    </a:stretch>
                  </pic:blipFill>
                  <pic:spPr>
                    <a:xfrm>
                      <a:off x="0" y="0"/>
                      <a:ext cx="2695942" cy="1504569"/>
                    </a:xfrm>
                    <a:prstGeom prst="rect">
                      <a:avLst/>
                    </a:prstGeom>
                  </pic:spPr>
                </pic:pic>
              </a:graphicData>
            </a:graphic>
          </wp:anchor>
        </w:drawing>
      </w:r>
      <w:r>
        <w:t>(</w:t>
      </w:r>
      <w:r>
        <w:tab/>
      </w:r>
      <w:r>
        <w:t>)</w:t>
      </w:r>
    </w:p>
    <w:p>
      <w:pPr>
        <w:pStyle w:val="ListParagraph"/>
        <w:numPr>
          <w:ilvl w:val="0"/>
          <w:numId w:val="5"/>
        </w:numPr>
        <w:tabs>
          <w:tab w:val="left" w:pos="312"/>
        </w:tabs>
        <w:spacing w:before="64" w:after="0" w:line="240" w:lineRule="auto"/>
        <w:ind w:left="312" w:right="0" w:hanging="192"/>
        <w:jc w:val="left"/>
        <w:rPr>
          <w:sz w:val="19"/>
        </w:rPr>
      </w:pPr>
      <w:r>
        <w:rPr>
          <w:spacing w:val="-11"/>
          <w:sz w:val="19"/>
        </w:rPr>
        <w:t xml:space="preserve">在第一个 </w:t>
      </w:r>
      <w:r>
        <w:rPr>
          <w:sz w:val="19"/>
        </w:rPr>
        <w:t>2s</w:t>
      </w:r>
      <w:r>
        <w:rPr>
          <w:spacing w:val="-12"/>
          <w:sz w:val="19"/>
        </w:rPr>
        <w:t xml:space="preserve"> 内木箱所受摩擦力为 </w:t>
      </w:r>
      <w:r>
        <w:rPr>
          <w:sz w:val="19"/>
        </w:rPr>
        <w:t>2N</w:t>
      </w:r>
    </w:p>
    <w:p>
      <w:pPr>
        <w:pStyle w:val="ListParagraph"/>
        <w:numPr>
          <w:ilvl w:val="0"/>
          <w:numId w:val="5"/>
        </w:numPr>
        <w:tabs>
          <w:tab w:val="left" w:pos="312"/>
        </w:tabs>
        <w:spacing w:before="42" w:after="0" w:line="240" w:lineRule="auto"/>
        <w:ind w:left="312" w:right="0" w:hanging="192"/>
        <w:jc w:val="left"/>
        <w:rPr>
          <w:sz w:val="19"/>
        </w:rPr>
      </w:pPr>
      <w:r>
        <w:rPr>
          <w:spacing w:val="-11"/>
          <w:sz w:val="19"/>
        </w:rPr>
        <w:t xml:space="preserve">在第二个 </w:t>
      </w:r>
      <w:r>
        <w:rPr>
          <w:sz w:val="19"/>
        </w:rPr>
        <w:t>2s</w:t>
      </w:r>
      <w:r>
        <w:rPr>
          <w:spacing w:val="-11"/>
          <w:sz w:val="19"/>
        </w:rPr>
        <w:t xml:space="preserve"> 内木箱所受摩擦力为 </w:t>
      </w:r>
      <w:r>
        <w:rPr>
          <w:sz w:val="19"/>
        </w:rPr>
        <w:t>3N</w:t>
      </w:r>
    </w:p>
    <w:p>
      <w:pPr>
        <w:pStyle w:val="ListParagraph"/>
        <w:numPr>
          <w:ilvl w:val="0"/>
          <w:numId w:val="5"/>
        </w:numPr>
        <w:tabs>
          <w:tab w:val="left" w:pos="312"/>
        </w:tabs>
        <w:spacing w:before="40" w:after="0" w:line="240" w:lineRule="auto"/>
        <w:ind w:left="312" w:right="0" w:hanging="192"/>
        <w:jc w:val="left"/>
        <w:rPr>
          <w:sz w:val="19"/>
        </w:rPr>
      </w:pPr>
      <w:r>
        <w:rPr>
          <w:spacing w:val="-10"/>
          <w:sz w:val="19"/>
        </w:rPr>
        <w:t xml:space="preserve">在第一个 </w:t>
      </w:r>
      <w:r>
        <w:rPr>
          <w:sz w:val="19"/>
        </w:rPr>
        <w:t>2s</w:t>
      </w:r>
      <w:r>
        <w:rPr>
          <w:spacing w:val="-19"/>
          <w:sz w:val="19"/>
        </w:rPr>
        <w:t xml:space="preserve"> 内推力 </w:t>
      </w:r>
      <w:r>
        <w:rPr>
          <w:sz w:val="19"/>
        </w:rPr>
        <w:t>F</w:t>
      </w:r>
      <w:r>
        <w:rPr>
          <w:spacing w:val="-12"/>
          <w:sz w:val="19"/>
        </w:rPr>
        <w:t xml:space="preserve"> 对木箱所做的功为 </w:t>
      </w:r>
      <w:r>
        <w:rPr>
          <w:sz w:val="19"/>
        </w:rPr>
        <w:t>2J</w:t>
      </w:r>
    </w:p>
    <w:p>
      <w:pPr>
        <w:pStyle w:val="ListParagraph"/>
        <w:numPr>
          <w:ilvl w:val="0"/>
          <w:numId w:val="5"/>
        </w:numPr>
        <w:tabs>
          <w:tab w:val="left" w:pos="312"/>
        </w:tabs>
        <w:spacing w:before="42" w:after="0" w:line="240" w:lineRule="auto"/>
        <w:ind w:left="312" w:right="0" w:hanging="192"/>
        <w:jc w:val="left"/>
        <w:rPr>
          <w:sz w:val="19"/>
        </w:rPr>
      </w:pPr>
      <w:r>
        <w:rPr>
          <w:spacing w:val="-10"/>
          <w:sz w:val="19"/>
        </w:rPr>
        <w:t xml:space="preserve">在第三个 </w:t>
      </w:r>
      <w:r>
        <w:rPr>
          <w:sz w:val="19"/>
        </w:rPr>
        <w:t>2s</w:t>
      </w:r>
      <w:r>
        <w:rPr>
          <w:spacing w:val="-19"/>
          <w:sz w:val="19"/>
        </w:rPr>
        <w:t xml:space="preserve"> 内推力 </w:t>
      </w:r>
      <w:r>
        <w:rPr>
          <w:sz w:val="19"/>
        </w:rPr>
        <w:t>F</w:t>
      </w:r>
      <w:r>
        <w:rPr>
          <w:spacing w:val="-12"/>
          <w:sz w:val="19"/>
        </w:rPr>
        <w:t xml:space="preserve"> 对木箱做功的功率为 </w:t>
      </w:r>
      <w:r>
        <w:rPr>
          <w:sz w:val="19"/>
        </w:rPr>
        <w:t>8W</w:t>
      </w:r>
    </w:p>
    <w:p>
      <w:pPr>
        <w:pStyle w:val="BodyText"/>
        <w:spacing w:before="38"/>
      </w:pPr>
      <w:r>
        <w:t>答案 D 由两个图象可知,在第一个 2s 内木箱受到的推力为 1N,木箱处于静止状态,因此,推力与摩擦力平衡,摩擦力为</w:t>
      </w:r>
    </w:p>
    <w:p>
      <w:pPr>
        <w:pStyle w:val="BodyText"/>
        <w:spacing w:before="68"/>
      </w:pPr>
      <w:r>
        <w:t>1N</w:t>
      </w:r>
      <w:r>
        <w:rPr>
          <w:spacing w:val="-13"/>
        </w:rPr>
        <w:t xml:space="preserve">,推力 </w:t>
      </w:r>
      <w:r>
        <w:t>F</w:t>
      </w:r>
      <w:r>
        <w:rPr>
          <w:spacing w:val="-14"/>
        </w:rPr>
        <w:t xml:space="preserve"> 没有做功,故 </w:t>
      </w:r>
      <w:r>
        <w:t>A、C</w:t>
      </w:r>
      <w:r>
        <w:rPr>
          <w:spacing w:val="-12"/>
        </w:rPr>
        <w:t xml:space="preserve"> 错误;在第二个 </w:t>
      </w:r>
      <w:r>
        <w:t>2s</w:t>
      </w:r>
      <w:r>
        <w:rPr>
          <w:spacing w:val="-10"/>
        </w:rPr>
        <w:t xml:space="preserve"> 内,木箱处于加速状态,受到的推力为 </w:t>
      </w:r>
      <w:r>
        <w:t>3N</w:t>
      </w:r>
      <w:r>
        <w:rPr>
          <w:spacing w:val="-6"/>
        </w:rPr>
        <w:t xml:space="preserve">,所以摩擦力小于 </w:t>
      </w:r>
      <w:r>
        <w:t>3N</w:t>
      </w:r>
      <w:r>
        <w:rPr>
          <w:spacing w:val="-17"/>
        </w:rPr>
        <w:t xml:space="preserve">,故 </w:t>
      </w:r>
      <w:r>
        <w:t>B</w:t>
      </w:r>
      <w:r>
        <w:rPr>
          <w:spacing w:val="-14"/>
        </w:rPr>
        <w:t xml:space="preserve"> 错误;</w:t>
      </w:r>
    </w:p>
    <w:p>
      <w:pPr>
        <w:pStyle w:val="BodyText"/>
        <w:spacing w:before="8"/>
        <w:ind w:left="0"/>
        <w:rPr>
          <w:sz w:val="12"/>
        </w:rPr>
      </w:pPr>
    </w:p>
    <w:p>
      <w:pPr>
        <w:spacing w:before="0" w:line="121" w:lineRule="exact"/>
        <w:ind w:left="0" w:right="4198" w:firstLine="0"/>
        <w:jc w:val="center"/>
        <w:rPr>
          <w:rFonts w:ascii="Cambria Math"/>
          <w:sz w:val="15"/>
        </w:rPr>
      </w:pPr>
      <w:r>
        <w:rPr>
          <w:rFonts w:ascii="Cambria Math"/>
          <w:w w:val="105"/>
          <w:sz w:val="15"/>
        </w:rPr>
        <w:t>W  Fs</w:t>
      </w:r>
    </w:p>
    <w:p>
      <w:pPr>
        <w:pStyle w:val="BodyText"/>
        <w:spacing w:line="168" w:lineRule="auto"/>
      </w:pPr>
      <w:r>
        <w:pict>
          <v:line id="_x0000_s1061" o:spid="_x0000_s1055" style="mso-height-relative:page;mso-position-horizontal-relative:page;mso-width-relative:page;position:absolute;z-index:-251622400" from="222.95pt,5.05pt" to="230pt,5.05pt" coordsize="21600,21600" stroked="t" strokecolor="black"/>
        </w:pict>
      </w:r>
      <w:r>
        <w:pict>
          <v:line id="_x0000_s1062" o:spid="_x0000_s1056" style="mso-height-relative:page;mso-position-horizontal-relative:page;mso-width-relative:page;position:absolute;z-index:-251621376" from="234.8pt,5.05pt" to="242.8pt,5.05pt" coordsize="21600,21600" stroked="t" strokecolor="black"/>
        </w:pict>
      </w:r>
      <w:r>
        <w:t xml:space="preserve">在第三个 2s 内,F 做功的功率 P= </w:t>
      </w:r>
      <w:r>
        <w:rPr>
          <w:rFonts w:ascii="Cambria Math" w:eastAsia="Cambria Math" w:hAnsi="Cambria Math"/>
          <w:position w:val="-9"/>
          <w:sz w:val="15"/>
        </w:rPr>
        <w:t xml:space="preserve">t </w:t>
      </w:r>
      <w:r>
        <w:t xml:space="preserve">= </w:t>
      </w:r>
      <w:r>
        <w:rPr>
          <w:rFonts w:ascii="Cambria Math" w:eastAsia="Cambria Math" w:hAnsi="Cambria Math"/>
          <w:position w:val="-9"/>
          <w:sz w:val="15"/>
        </w:rPr>
        <w:t xml:space="preserve">t </w:t>
      </w:r>
      <w:r>
        <w:t>=Fv=2N×4m/s=8W,故 D 正确。</w:t>
      </w:r>
    </w:p>
    <w:p>
      <w:pPr>
        <w:spacing w:before="163"/>
        <w:ind w:left="120" w:right="0" w:firstLine="0"/>
        <w:jc w:val="left"/>
        <w:rPr>
          <w:sz w:val="19"/>
        </w:rPr>
      </w:pPr>
      <w:r>
        <w:rPr>
          <w:spacing w:val="-4"/>
          <w:sz w:val="19"/>
        </w:rPr>
        <w:t>2</w:t>
      </w:r>
      <w:r>
        <w:rPr>
          <w:spacing w:val="3"/>
          <w:sz w:val="19"/>
        </w:rPr>
        <w:t>.</w:t>
      </w:r>
      <w:r>
        <w:rPr>
          <w:spacing w:val="1"/>
          <w:sz w:val="17"/>
        </w:rPr>
        <w:t>(</w:t>
      </w:r>
      <w:r>
        <w:rPr>
          <w:spacing w:val="-1"/>
          <w:sz w:val="17"/>
        </w:rPr>
        <w:t>2</w:t>
      </w:r>
      <w:r>
        <w:rPr>
          <w:spacing w:val="1"/>
          <w:sz w:val="17"/>
        </w:rPr>
        <w:t>01</w:t>
      </w:r>
      <w:r>
        <w:rPr>
          <w:sz w:val="17"/>
        </w:rPr>
        <w:t>8</w:t>
      </w:r>
      <w:r>
        <w:rPr>
          <w:spacing w:val="-8"/>
          <w:sz w:val="17"/>
        </w:rPr>
        <w:t xml:space="preserve"> 广东广州中考,</w:t>
      </w:r>
      <w:r>
        <w:rPr>
          <w:spacing w:val="-1"/>
          <w:sz w:val="17"/>
        </w:rPr>
        <w:t>7</w:t>
      </w:r>
      <w:r>
        <w:rPr>
          <w:spacing w:val="-2"/>
          <w:sz w:val="17"/>
        </w:rPr>
        <w:t>,★★☆)</w:t>
      </w:r>
      <w:r>
        <w:rPr>
          <w:spacing w:val="-1"/>
          <w:sz w:val="19"/>
        </w:rPr>
        <w:t>如图所示,</w:t>
      </w:r>
      <w:r>
        <w:rPr>
          <w:spacing w:val="-2"/>
          <w:sz w:val="19"/>
        </w:rPr>
        <w:t>O</w:t>
      </w:r>
      <w:r>
        <w:rPr>
          <w:sz w:val="19"/>
        </w:rPr>
        <w:t>Q</w:t>
      </w:r>
      <w:r>
        <w:rPr>
          <w:spacing w:val="-6"/>
          <w:sz w:val="19"/>
        </w:rPr>
        <w:t xml:space="preserve"> 是水平地面,物体在水平拉力作用下从</w:t>
      </w:r>
      <w:r>
        <w:rPr>
          <w:sz w:val="19"/>
        </w:rPr>
        <w:t>O</w:t>
      </w:r>
      <w:r>
        <w:rPr>
          <w:spacing w:val="-2"/>
          <w:sz w:val="19"/>
        </w:rPr>
        <w:t xml:space="preserve"> 匀速直线运动到</w:t>
      </w:r>
      <w:r>
        <w:rPr>
          <w:spacing w:val="1"/>
          <w:sz w:val="19"/>
        </w:rPr>
        <w:t>Q</w:t>
      </w:r>
      <w:r>
        <w:rPr>
          <w:spacing w:val="-1"/>
          <w:sz w:val="19"/>
        </w:rPr>
        <w:t>。</w:t>
      </w:r>
      <w:r>
        <w:rPr>
          <w:spacing w:val="1"/>
          <w:sz w:val="19"/>
        </w:rPr>
        <w:t>O</w:t>
      </w:r>
      <w:r>
        <w:rPr>
          <w:sz w:val="19"/>
        </w:rPr>
        <w:t>P</w:t>
      </w:r>
      <w:r>
        <w:rPr>
          <w:spacing w:val="-20"/>
          <w:sz w:val="19"/>
        </w:rPr>
        <w:t xml:space="preserve"> 段拉力 </w:t>
      </w:r>
      <w:r>
        <w:rPr>
          <w:spacing w:val="1"/>
          <w:sz w:val="19"/>
        </w:rPr>
        <w:t>F</w:t>
      </w:r>
      <w:r>
        <w:rPr>
          <w:w w:val="106"/>
          <w:position w:val="-2"/>
          <w:sz w:val="9"/>
        </w:rPr>
        <w:t>1</w:t>
      </w:r>
      <w:r>
        <w:rPr>
          <w:spacing w:val="-21"/>
          <w:position w:val="-2"/>
          <w:sz w:val="9"/>
        </w:rPr>
        <w:t xml:space="preserve"> </w:t>
      </w:r>
      <w:r>
        <w:rPr>
          <w:sz w:val="19"/>
        </w:rPr>
        <w:t>为</w:t>
      </w:r>
    </w:p>
    <w:p>
      <w:pPr>
        <w:pStyle w:val="BodyText"/>
        <w:tabs>
          <w:tab w:val="left" w:pos="7221"/>
        </w:tabs>
        <w:spacing w:before="40"/>
      </w:pPr>
      <w:r>
        <w:drawing>
          <wp:anchor distT="0" distB="0" distL="0" distR="0" simplePos="0" relativeHeight="251663360" behindDoc="0" locked="0" layoutInCell="1" allowOverlap="1">
            <wp:simplePos x="0" y="0"/>
            <wp:positionH relativeFrom="page">
              <wp:posOffset>2953385</wp:posOffset>
            </wp:positionH>
            <wp:positionV relativeFrom="paragraph">
              <wp:posOffset>236855</wp:posOffset>
            </wp:positionV>
            <wp:extent cx="2687320" cy="48641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923639" name="image8.jpeg"/>
                    <pic:cNvPicPr>
                      <a:picLocks noChangeAspect="1"/>
                    </pic:cNvPicPr>
                  </pic:nvPicPr>
                  <pic:blipFill>
                    <a:blip xmlns:r="http://schemas.openxmlformats.org/officeDocument/2006/relationships" r:embed="rId13" cstate="print"/>
                    <a:stretch>
                      <a:fillRect/>
                    </a:stretch>
                  </pic:blipFill>
                  <pic:spPr>
                    <a:xfrm>
                      <a:off x="0" y="0"/>
                      <a:ext cx="2687617" cy="486155"/>
                    </a:xfrm>
                    <a:prstGeom prst="rect">
                      <a:avLst/>
                    </a:prstGeom>
                  </pic:spPr>
                </pic:pic>
              </a:graphicData>
            </a:graphic>
          </wp:anchor>
        </w:drawing>
      </w:r>
      <w:r>
        <w:rPr>
          <w:spacing w:val="1"/>
        </w:rPr>
        <w:t>3</w:t>
      </w:r>
      <w:r>
        <w:rPr>
          <w:spacing w:val="-4"/>
        </w:rPr>
        <w:t>0</w:t>
      </w:r>
      <w:r>
        <w:rPr>
          <w:spacing w:val="-2"/>
        </w:rPr>
        <w:t>0</w:t>
      </w:r>
      <w:r>
        <w:rPr>
          <w:spacing w:val="3"/>
        </w:rPr>
        <w:t>N</w:t>
      </w:r>
      <w:r>
        <w:rPr>
          <w:spacing w:val="1"/>
        </w:rPr>
        <w:t>,</w:t>
      </w:r>
      <w:r>
        <w:rPr>
          <w:spacing w:val="-2"/>
        </w:rPr>
        <w:t>F</w:t>
      </w:r>
      <w:r>
        <w:rPr>
          <w:w w:val="106"/>
          <w:position w:val="-2"/>
          <w:sz w:val="9"/>
        </w:rPr>
        <w:t>1</w:t>
      </w:r>
      <w:r>
        <w:rPr>
          <w:spacing w:val="-21"/>
          <w:position w:val="-2"/>
          <w:sz w:val="9"/>
        </w:rPr>
        <w:t xml:space="preserve"> </w:t>
      </w:r>
      <w:r>
        <w:rPr>
          <w:spacing w:val="-1"/>
        </w:rPr>
        <w:t>做的功</w:t>
      </w:r>
      <w:r>
        <w:t>为</w:t>
      </w:r>
      <w:r>
        <w:rPr>
          <w:spacing w:val="-48"/>
        </w:rPr>
        <w:t xml:space="preserve"> </w:t>
      </w:r>
      <w:r>
        <w:rPr>
          <w:spacing w:val="1"/>
        </w:rPr>
        <w:t>W</w:t>
      </w:r>
      <w:r>
        <w:rPr>
          <w:w w:val="106"/>
          <w:position w:val="-2"/>
          <w:sz w:val="9"/>
        </w:rPr>
        <w:t>1</w:t>
      </w:r>
      <w:r>
        <w:rPr>
          <w:spacing w:val="-2"/>
        </w:rPr>
        <w:t>,</w:t>
      </w:r>
      <w:r>
        <w:rPr>
          <w:spacing w:val="-1"/>
        </w:rPr>
        <w:t>功率</w:t>
      </w:r>
      <w:r>
        <w:t>为</w:t>
      </w:r>
      <w:r>
        <w:rPr>
          <w:spacing w:val="-45"/>
        </w:rPr>
        <w:t xml:space="preserve"> </w:t>
      </w:r>
      <w:r>
        <w:rPr>
          <w:spacing w:val="-2"/>
        </w:rPr>
        <w:t>P</w:t>
      </w:r>
      <w:r>
        <w:rPr>
          <w:w w:val="106"/>
          <w:position w:val="-2"/>
          <w:sz w:val="9"/>
        </w:rPr>
        <w:t>1</w:t>
      </w:r>
      <w:r>
        <w:rPr>
          <w:spacing w:val="1"/>
        </w:rPr>
        <w:t>;P</w:t>
      </w:r>
      <w:r>
        <w:t>Q</w:t>
      </w:r>
      <w:r>
        <w:rPr>
          <w:spacing w:val="-51"/>
        </w:rPr>
        <w:t xml:space="preserve"> </w:t>
      </w:r>
      <w:r>
        <w:rPr>
          <w:spacing w:val="-1"/>
        </w:rPr>
        <w:t>段拉</w:t>
      </w:r>
      <w:r>
        <w:t>力</w:t>
      </w:r>
      <w:r>
        <w:rPr>
          <w:spacing w:val="-45"/>
        </w:rPr>
        <w:t xml:space="preserve"> </w:t>
      </w:r>
      <w:r>
        <w:rPr>
          <w:spacing w:val="1"/>
        </w:rPr>
        <w:t>F</w:t>
      </w:r>
      <w:r>
        <w:rPr>
          <w:w w:val="106"/>
          <w:position w:val="-2"/>
          <w:sz w:val="9"/>
        </w:rPr>
        <w:t>2</w:t>
      </w:r>
      <w:r>
        <w:rPr>
          <w:spacing w:val="-24"/>
          <w:position w:val="-2"/>
          <w:sz w:val="9"/>
        </w:rPr>
        <w:t xml:space="preserve"> </w:t>
      </w:r>
      <w:r>
        <w:t>为</w:t>
      </w:r>
      <w:r>
        <w:rPr>
          <w:spacing w:val="-48"/>
        </w:rPr>
        <w:t xml:space="preserve"> </w:t>
      </w:r>
      <w:r>
        <w:rPr>
          <w:spacing w:val="-4"/>
        </w:rPr>
        <w:t>2</w:t>
      </w:r>
      <w:r>
        <w:rPr>
          <w:spacing w:val="1"/>
        </w:rPr>
        <w:t>0</w:t>
      </w:r>
      <w:r>
        <w:rPr>
          <w:spacing w:val="-2"/>
        </w:rPr>
        <w:t>0</w:t>
      </w:r>
      <w:r>
        <w:rPr>
          <w:spacing w:val="3"/>
        </w:rPr>
        <w:t>N</w:t>
      </w:r>
      <w:r>
        <w:rPr>
          <w:spacing w:val="1"/>
        </w:rPr>
        <w:t>,F</w:t>
      </w:r>
      <w:r>
        <w:rPr>
          <w:w w:val="106"/>
          <w:position w:val="-2"/>
          <w:sz w:val="9"/>
        </w:rPr>
        <w:t>2</w:t>
      </w:r>
      <w:r>
        <w:rPr>
          <w:spacing w:val="-24"/>
          <w:position w:val="-2"/>
          <w:sz w:val="9"/>
        </w:rPr>
        <w:t xml:space="preserve"> </w:t>
      </w:r>
      <w:r>
        <w:rPr>
          <w:spacing w:val="-1"/>
        </w:rPr>
        <w:t>做的功</w:t>
      </w:r>
      <w:r>
        <w:t>为</w:t>
      </w:r>
      <w:r>
        <w:rPr>
          <w:spacing w:val="-45"/>
        </w:rPr>
        <w:t xml:space="preserve"> </w:t>
      </w:r>
      <w:r>
        <w:rPr>
          <w:spacing w:val="-2"/>
        </w:rPr>
        <w:t>W</w:t>
      </w:r>
      <w:r>
        <w:rPr>
          <w:w w:val="106"/>
          <w:position w:val="-2"/>
          <w:sz w:val="9"/>
        </w:rPr>
        <w:t>2</w:t>
      </w:r>
      <w:r>
        <w:rPr>
          <w:spacing w:val="1"/>
        </w:rPr>
        <w:t>,</w:t>
      </w:r>
      <w:r>
        <w:rPr>
          <w:spacing w:val="-1"/>
        </w:rPr>
        <w:t>功率</w:t>
      </w:r>
      <w:r>
        <w:t>为</w:t>
      </w:r>
      <w:r>
        <w:rPr>
          <w:spacing w:val="-48"/>
        </w:rPr>
        <w:t xml:space="preserve"> </w:t>
      </w:r>
      <w:r>
        <w:rPr>
          <w:spacing w:val="-2"/>
        </w:rPr>
        <w:t>P</w:t>
      </w:r>
      <w:r>
        <w:rPr>
          <w:w w:val="106"/>
          <w:position w:val="-2"/>
          <w:sz w:val="9"/>
        </w:rPr>
        <w:t>2</w:t>
      </w:r>
      <w:r>
        <w:rPr>
          <w:spacing w:val="-1"/>
        </w:rPr>
        <w:t>。</w:t>
      </w:r>
      <w:r>
        <w:rPr>
          <w:spacing w:val="2"/>
        </w:rPr>
        <w:t>则</w:t>
      </w:r>
      <w:r>
        <w:t>(</w:t>
      </w:r>
      <w:r>
        <w:tab/>
      </w:r>
      <w:r>
        <w:t>)</w:t>
      </w:r>
    </w:p>
    <w:p>
      <w:pPr>
        <w:spacing w:before="91" w:line="280" w:lineRule="auto"/>
        <w:ind w:left="120" w:right="8358" w:firstLine="0"/>
        <w:jc w:val="left"/>
        <w:rPr>
          <w:sz w:val="9"/>
        </w:rPr>
      </w:pPr>
      <w:r>
        <w:rPr>
          <w:spacing w:val="1"/>
          <w:sz w:val="19"/>
        </w:rPr>
        <w:t>A.</w:t>
      </w:r>
      <w:r>
        <w:rPr>
          <w:spacing w:val="-2"/>
          <w:sz w:val="19"/>
        </w:rPr>
        <w:t>W</w:t>
      </w:r>
      <w:r>
        <w:rPr>
          <w:spacing w:val="-3"/>
          <w:w w:val="106"/>
          <w:position w:val="-2"/>
          <w:sz w:val="9"/>
        </w:rPr>
        <w:t>1</w:t>
      </w:r>
      <w:r>
        <w:rPr>
          <w:spacing w:val="1"/>
          <w:sz w:val="19"/>
        </w:rPr>
        <w:t>&gt;</w:t>
      </w:r>
      <w:r>
        <w:rPr>
          <w:spacing w:val="-2"/>
          <w:sz w:val="19"/>
        </w:rPr>
        <w:t>W</w:t>
      </w:r>
      <w:r>
        <w:rPr>
          <w:w w:val="106"/>
          <w:position w:val="-2"/>
          <w:sz w:val="9"/>
        </w:rPr>
        <w:t>2</w:t>
      </w:r>
      <w:r>
        <w:rPr>
          <w:position w:val="-2"/>
          <w:sz w:val="9"/>
        </w:rPr>
        <w:t xml:space="preserve">  </w:t>
      </w:r>
      <w:r>
        <w:rPr>
          <w:spacing w:val="16"/>
          <w:position w:val="-2"/>
          <w:sz w:val="9"/>
        </w:rPr>
        <w:t xml:space="preserve"> </w:t>
      </w:r>
      <w:r>
        <w:rPr>
          <w:spacing w:val="-1"/>
          <w:sz w:val="19"/>
        </w:rPr>
        <w:t>B.</w:t>
      </w:r>
      <w:r>
        <w:rPr>
          <w:spacing w:val="-4"/>
          <w:sz w:val="19"/>
        </w:rPr>
        <w:t>W</w:t>
      </w:r>
      <w:r>
        <w:rPr>
          <w:spacing w:val="-5"/>
          <w:w w:val="106"/>
          <w:position w:val="-2"/>
          <w:sz w:val="9"/>
        </w:rPr>
        <w:t>1</w:t>
      </w:r>
      <w:r>
        <w:rPr>
          <w:spacing w:val="-1"/>
          <w:sz w:val="19"/>
        </w:rPr>
        <w:t>&lt;</w:t>
      </w:r>
      <w:r>
        <w:rPr>
          <w:spacing w:val="-4"/>
          <w:sz w:val="19"/>
        </w:rPr>
        <w:t>W</w:t>
      </w:r>
      <w:r>
        <w:rPr>
          <w:spacing w:val="-4"/>
          <w:w w:val="106"/>
          <w:position w:val="-2"/>
          <w:sz w:val="9"/>
        </w:rPr>
        <w:t>2</w:t>
      </w:r>
      <w:r>
        <w:rPr>
          <w:w w:val="106"/>
          <w:position w:val="-2"/>
          <w:sz w:val="9"/>
        </w:rPr>
        <w:t xml:space="preserve"> </w:t>
      </w:r>
      <w:r>
        <w:rPr>
          <w:spacing w:val="1"/>
          <w:sz w:val="19"/>
        </w:rPr>
        <w:t>C.</w:t>
      </w:r>
      <w:r>
        <w:rPr>
          <w:spacing w:val="-2"/>
          <w:sz w:val="19"/>
        </w:rPr>
        <w:t>P</w:t>
      </w:r>
      <w:r>
        <w:rPr>
          <w:spacing w:val="-3"/>
          <w:w w:val="106"/>
          <w:position w:val="-2"/>
          <w:sz w:val="9"/>
        </w:rPr>
        <w:t>1</w:t>
      </w:r>
      <w:r>
        <w:rPr>
          <w:spacing w:val="1"/>
          <w:sz w:val="19"/>
        </w:rPr>
        <w:t>&gt;</w:t>
      </w:r>
      <w:r>
        <w:rPr>
          <w:spacing w:val="-2"/>
          <w:sz w:val="19"/>
        </w:rPr>
        <w:t>P</w:t>
      </w:r>
      <w:r>
        <w:rPr>
          <w:w w:val="106"/>
          <w:position w:val="-2"/>
          <w:sz w:val="9"/>
        </w:rPr>
        <w:t>2</w:t>
      </w:r>
      <w:r>
        <w:rPr>
          <w:position w:val="-2"/>
          <w:sz w:val="9"/>
        </w:rPr>
        <w:t xml:space="preserve">  </w:t>
      </w:r>
      <w:r>
        <w:rPr>
          <w:spacing w:val="16"/>
          <w:position w:val="-2"/>
          <w:sz w:val="9"/>
        </w:rPr>
        <w:t xml:space="preserve"> </w:t>
      </w:r>
      <w:r>
        <w:rPr>
          <w:spacing w:val="-1"/>
          <w:sz w:val="19"/>
        </w:rPr>
        <w:t>D.</w:t>
      </w:r>
      <w:r>
        <w:rPr>
          <w:spacing w:val="-4"/>
          <w:sz w:val="19"/>
        </w:rPr>
        <w:t>P</w:t>
      </w:r>
      <w:r>
        <w:rPr>
          <w:spacing w:val="-5"/>
          <w:w w:val="106"/>
          <w:position w:val="-2"/>
          <w:sz w:val="9"/>
        </w:rPr>
        <w:t>1</w:t>
      </w:r>
      <w:r>
        <w:rPr>
          <w:spacing w:val="-1"/>
          <w:sz w:val="19"/>
        </w:rPr>
        <w:t>&lt;</w:t>
      </w:r>
      <w:r>
        <w:rPr>
          <w:spacing w:val="-4"/>
          <w:sz w:val="19"/>
        </w:rPr>
        <w:t>P</w:t>
      </w:r>
      <w:r>
        <w:rPr>
          <w:spacing w:val="-4"/>
          <w:w w:val="106"/>
          <w:position w:val="-2"/>
          <w:sz w:val="9"/>
        </w:rPr>
        <w:t>2</w:t>
      </w:r>
    </w:p>
    <w:p>
      <w:pPr>
        <w:pStyle w:val="BodyText"/>
        <w:spacing w:line="304" w:lineRule="auto"/>
        <w:ind w:right="160"/>
      </w:pPr>
      <w:r>
        <w:rPr>
          <w:spacing w:val="-1"/>
        </w:rPr>
        <w:t xml:space="preserve">答案  </w:t>
      </w:r>
      <w:r>
        <w:t>C</w:t>
      </w:r>
      <w:r>
        <w:rPr>
          <w:spacing w:val="-1"/>
        </w:rPr>
        <w:t xml:space="preserve">  由图知,</w:t>
      </w:r>
      <w:r>
        <w:rPr>
          <w:spacing w:val="-2"/>
        </w:rPr>
        <w:t>O</w:t>
      </w:r>
      <w:r>
        <w:t>P</w:t>
      </w:r>
      <w:r>
        <w:rPr>
          <w:spacing w:val="-17"/>
        </w:rPr>
        <w:t xml:space="preserve"> 段的路程 </w:t>
      </w:r>
      <w:r>
        <w:rPr>
          <w:spacing w:val="-2"/>
        </w:rPr>
        <w:t>s</w:t>
      </w:r>
      <w:r>
        <w:rPr>
          <w:w w:val="106"/>
          <w:position w:val="-2"/>
          <w:sz w:val="9"/>
        </w:rPr>
        <w:t>1</w:t>
      </w:r>
      <w:r>
        <w:rPr>
          <w:spacing w:val="1"/>
        </w:rPr>
        <w:t>=4</w:t>
      </w:r>
      <w:r>
        <w:rPr>
          <w:spacing w:val="-2"/>
        </w:rPr>
        <w:t>m</w:t>
      </w:r>
      <w:r>
        <w:rPr>
          <w:spacing w:val="1"/>
        </w:rPr>
        <w:t>,</w:t>
      </w:r>
      <w:r>
        <w:rPr>
          <w:spacing w:val="-2"/>
        </w:rPr>
        <w:t>P</w:t>
      </w:r>
      <w:r>
        <w:t>Q</w:t>
      </w:r>
      <w:r>
        <w:rPr>
          <w:spacing w:val="-17"/>
        </w:rPr>
        <w:t xml:space="preserve"> 段的路程 </w:t>
      </w:r>
      <w:r>
        <w:rPr>
          <w:spacing w:val="-2"/>
        </w:rPr>
        <w:t>s</w:t>
      </w:r>
      <w:r>
        <w:rPr>
          <w:w w:val="106"/>
          <w:position w:val="-2"/>
          <w:sz w:val="9"/>
        </w:rPr>
        <w:t>2</w:t>
      </w:r>
      <w:r>
        <w:rPr>
          <w:spacing w:val="1"/>
        </w:rPr>
        <w:t>=6</w:t>
      </w:r>
      <w:r>
        <w:rPr>
          <w:spacing w:val="-2"/>
        </w:rPr>
        <w:t>m</w:t>
      </w:r>
      <w:r>
        <w:rPr>
          <w:spacing w:val="1"/>
        </w:rPr>
        <w:t>,</w:t>
      </w:r>
      <w:r>
        <w:rPr>
          <w:spacing w:val="-2"/>
        </w:rPr>
        <w:t>O</w:t>
      </w:r>
      <w:r>
        <w:t>P</w:t>
      </w:r>
      <w:r>
        <w:rPr>
          <w:spacing w:val="-20"/>
        </w:rPr>
        <w:t xml:space="preserve"> 段拉力 </w:t>
      </w:r>
      <w:r>
        <w:rPr>
          <w:spacing w:val="-2"/>
        </w:rPr>
        <w:t>F</w:t>
      </w:r>
      <w:r>
        <w:rPr>
          <w:w w:val="106"/>
          <w:position w:val="-2"/>
          <w:sz w:val="9"/>
        </w:rPr>
        <w:t>1</w:t>
      </w:r>
      <w:r>
        <w:rPr>
          <w:spacing w:val="-21"/>
          <w:position w:val="-2"/>
          <w:sz w:val="9"/>
        </w:rPr>
        <w:t xml:space="preserve"> </w:t>
      </w:r>
      <w:r>
        <w:rPr>
          <w:spacing w:val="-1"/>
        </w:rPr>
        <w:t>做的功为:</w:t>
      </w:r>
      <w:r>
        <w:rPr>
          <w:spacing w:val="-2"/>
        </w:rPr>
        <w:t>W</w:t>
      </w:r>
      <w:r>
        <w:rPr>
          <w:spacing w:val="-3"/>
          <w:w w:val="106"/>
          <w:position w:val="-2"/>
          <w:sz w:val="9"/>
        </w:rPr>
        <w:t>1</w:t>
      </w:r>
      <w:r>
        <w:rPr>
          <w:spacing w:val="1"/>
        </w:rPr>
        <w:t>=F</w:t>
      </w:r>
      <w:r>
        <w:rPr>
          <w:w w:val="106"/>
          <w:position w:val="-2"/>
          <w:sz w:val="9"/>
        </w:rPr>
        <w:t>1</w:t>
      </w:r>
      <w:r>
        <w:rPr>
          <w:spacing w:val="-2"/>
        </w:rPr>
        <w:t>s</w:t>
      </w:r>
      <w:r>
        <w:rPr>
          <w:w w:val="106"/>
          <w:position w:val="-2"/>
          <w:sz w:val="9"/>
        </w:rPr>
        <w:t>1</w:t>
      </w:r>
      <w:r>
        <w:rPr>
          <w:spacing w:val="1"/>
        </w:rPr>
        <w:t>=</w:t>
      </w:r>
      <w:r>
        <w:rPr>
          <w:spacing w:val="-2"/>
        </w:rPr>
        <w:t>3</w:t>
      </w:r>
      <w:r>
        <w:rPr>
          <w:spacing w:val="-4"/>
        </w:rPr>
        <w:t>0</w:t>
      </w:r>
      <w:r>
        <w:rPr>
          <w:spacing w:val="1"/>
        </w:rPr>
        <w:t>0</w:t>
      </w:r>
      <w:r>
        <w:rPr>
          <w:spacing w:val="3"/>
        </w:rPr>
        <w:t>N</w:t>
      </w:r>
      <w:r>
        <w:rPr>
          <w:spacing w:val="-1"/>
        </w:rPr>
        <w:t>×</w:t>
      </w:r>
      <w:r>
        <w:rPr>
          <w:spacing w:val="1"/>
        </w:rPr>
        <w:t>4</w:t>
      </w:r>
      <w:r>
        <w:rPr>
          <w:spacing w:val="-2"/>
        </w:rPr>
        <w:t>m</w:t>
      </w:r>
      <w:r>
        <w:rPr>
          <w:spacing w:val="1"/>
        </w:rPr>
        <w:t>=1</w:t>
      </w:r>
      <w:r>
        <w:rPr>
          <w:spacing w:val="-7"/>
        </w:rPr>
        <w:t>2</w:t>
      </w:r>
      <w:r>
        <w:rPr>
          <w:spacing w:val="1"/>
        </w:rPr>
        <w:t>0</w:t>
      </w:r>
      <w:r>
        <w:rPr>
          <w:spacing w:val="-2"/>
        </w:rPr>
        <w:t>0</w:t>
      </w:r>
      <w:r>
        <w:rPr>
          <w:spacing w:val="3"/>
        </w:rPr>
        <w:t>J</w:t>
      </w:r>
      <w:r>
        <w:rPr>
          <w:spacing w:val="1"/>
        </w:rPr>
        <w:t>,P</w:t>
      </w:r>
      <w:r>
        <w:t>Q</w:t>
      </w:r>
      <w:r>
        <w:rPr>
          <w:spacing w:val="-20"/>
        </w:rPr>
        <w:t xml:space="preserve"> 段拉力 </w:t>
      </w:r>
      <w:r>
        <w:rPr>
          <w:spacing w:val="1"/>
        </w:rPr>
        <w:t>F</w:t>
      </w:r>
      <w:r>
        <w:rPr>
          <w:w w:val="106"/>
          <w:position w:val="-2"/>
          <w:sz w:val="9"/>
        </w:rPr>
        <w:t>2</w:t>
      </w:r>
      <w:r>
        <w:rPr>
          <w:spacing w:val="-21"/>
          <w:position w:val="-2"/>
          <w:sz w:val="9"/>
        </w:rPr>
        <w:t xml:space="preserve"> </w:t>
      </w:r>
      <w:r>
        <w:t>做</w:t>
      </w:r>
      <w:r>
        <w:rPr>
          <w:spacing w:val="-1"/>
        </w:rPr>
        <w:t>的功为</w:t>
      </w:r>
      <w:r>
        <w:rPr>
          <w:spacing w:val="1"/>
        </w:rPr>
        <w:t>:W</w:t>
      </w:r>
      <w:r>
        <w:rPr>
          <w:spacing w:val="-3"/>
          <w:w w:val="106"/>
          <w:position w:val="-2"/>
          <w:sz w:val="9"/>
        </w:rPr>
        <w:t>2</w:t>
      </w:r>
      <w:r>
        <w:rPr>
          <w:spacing w:val="1"/>
        </w:rPr>
        <w:t>=</w:t>
      </w:r>
      <w:r>
        <w:rPr>
          <w:spacing w:val="-2"/>
        </w:rPr>
        <w:t>F</w:t>
      </w:r>
      <w:r>
        <w:rPr>
          <w:w w:val="106"/>
          <w:position w:val="-2"/>
          <w:sz w:val="9"/>
        </w:rPr>
        <w:t>2</w:t>
      </w:r>
      <w:r>
        <w:rPr>
          <w:spacing w:val="1"/>
        </w:rPr>
        <w:t>s</w:t>
      </w:r>
      <w:r>
        <w:rPr>
          <w:w w:val="106"/>
          <w:position w:val="-2"/>
          <w:sz w:val="9"/>
        </w:rPr>
        <w:t>2</w:t>
      </w:r>
      <w:r>
        <w:rPr>
          <w:spacing w:val="1"/>
        </w:rPr>
        <w:t>=</w:t>
      </w:r>
      <w:r>
        <w:rPr>
          <w:spacing w:val="-7"/>
        </w:rPr>
        <w:t>2</w:t>
      </w:r>
      <w:r>
        <w:rPr>
          <w:spacing w:val="1"/>
        </w:rPr>
        <w:t>0</w:t>
      </w:r>
      <w:r>
        <w:rPr>
          <w:spacing w:val="-2"/>
        </w:rPr>
        <w:t>0</w:t>
      </w:r>
      <w:r>
        <w:rPr>
          <w:spacing w:val="3"/>
        </w:rPr>
        <w:t>N</w:t>
      </w:r>
      <w:r>
        <w:rPr>
          <w:spacing w:val="2"/>
        </w:rPr>
        <w:t>×</w:t>
      </w:r>
      <w:r>
        <w:rPr>
          <w:spacing w:val="1"/>
        </w:rPr>
        <w:t>6</w:t>
      </w:r>
      <w:r>
        <w:rPr>
          <w:spacing w:val="-2"/>
        </w:rPr>
        <w:t>m</w:t>
      </w:r>
      <w:r>
        <w:rPr>
          <w:spacing w:val="1"/>
        </w:rPr>
        <w:t>=</w:t>
      </w:r>
      <w:r>
        <w:rPr>
          <w:spacing w:val="-2"/>
        </w:rPr>
        <w:t>1</w:t>
      </w:r>
      <w:r>
        <w:rPr>
          <w:spacing w:val="-4"/>
        </w:rPr>
        <w:t>2</w:t>
      </w:r>
      <w:r>
        <w:rPr>
          <w:spacing w:val="1"/>
        </w:rPr>
        <w:t>0</w:t>
      </w:r>
      <w:r>
        <w:rPr>
          <w:spacing w:val="-2"/>
        </w:rPr>
        <w:t>0</w:t>
      </w:r>
      <w:r>
        <w:rPr>
          <w:spacing w:val="3"/>
        </w:rPr>
        <w:t>J</w:t>
      </w:r>
      <w:r>
        <w:rPr>
          <w:spacing w:val="-1"/>
        </w:rPr>
        <w:t>,比较可知,</w:t>
      </w:r>
      <w:r>
        <w:rPr>
          <w:spacing w:val="-2"/>
        </w:rPr>
        <w:t>W</w:t>
      </w:r>
      <w:r>
        <w:rPr>
          <w:w w:val="106"/>
          <w:position w:val="-2"/>
          <w:sz w:val="9"/>
        </w:rPr>
        <w:t>1</w:t>
      </w:r>
      <w:r>
        <w:rPr>
          <w:spacing w:val="1"/>
        </w:rPr>
        <w:t>=</w:t>
      </w:r>
      <w:r>
        <w:rPr>
          <w:spacing w:val="-2"/>
        </w:rPr>
        <w:t>W</w:t>
      </w:r>
      <w:r>
        <w:rPr>
          <w:spacing w:val="-3"/>
          <w:w w:val="106"/>
          <w:position w:val="-2"/>
          <w:sz w:val="9"/>
        </w:rPr>
        <w:t>2</w:t>
      </w:r>
      <w:r>
        <w:rPr>
          <w:spacing w:val="-16"/>
        </w:rPr>
        <w:t xml:space="preserve">,故 </w:t>
      </w:r>
      <w:r>
        <w:rPr>
          <w:spacing w:val="1"/>
        </w:rPr>
        <w:t>A</w:t>
      </w:r>
      <w:r>
        <w:rPr>
          <w:spacing w:val="-1"/>
        </w:rPr>
        <w:t>、</w:t>
      </w:r>
      <w:r>
        <w:t>B</w:t>
      </w:r>
      <w:r>
        <w:rPr>
          <w:spacing w:val="-11"/>
        </w:rPr>
        <w:t xml:space="preserve"> 错误;物体在水平拉力作用下从 </w:t>
      </w:r>
      <w:r>
        <w:t>O</w:t>
      </w:r>
      <w:r>
        <w:rPr>
          <w:spacing w:val="-12"/>
        </w:rPr>
        <w:t xml:space="preserve"> 匀速直线运动到 </w:t>
      </w:r>
      <w:r>
        <w:rPr>
          <w:spacing w:val="1"/>
        </w:rPr>
        <w:t>Q</w:t>
      </w:r>
      <w:r>
        <w:rPr>
          <w:spacing w:val="-2"/>
        </w:rPr>
        <w:t>,所以,物体</w:t>
      </w:r>
    </w:p>
    <w:p>
      <w:pPr>
        <w:pStyle w:val="BodyText"/>
        <w:spacing w:before="91" w:line="256" w:lineRule="exact"/>
      </w:pPr>
      <w:r>
        <w:pict>
          <v:line id="_x0000_s1063" o:spid="_x0000_s1057" style="mso-height-relative:page;mso-position-horizontal-relative:page;mso-width-relative:page;position:absolute;z-index:-251620352" from="303.7pt,14.35pt" to="310.75pt,14.35pt" coordsize="21600,21600" stroked="t" strokecolor="black"/>
        </w:pict>
      </w:r>
      <w:r>
        <w:pict>
          <v:line id="_x0000_s1064" o:spid="_x0000_s1058" style="mso-height-relative:page;mso-position-horizontal-relative:page;mso-width-relative:page;position:absolute;z-index:-251619328" from="315.6pt,14.35pt" to="323.6pt,14.35pt" coordsize="21600,21600" stroked="t" strokecolor="black"/>
        </w:pict>
      </w:r>
      <w:r>
        <w:pict>
          <v:shape id="_x0000_s1065" o:spid="_x0000_s1059" type="#_x0000_t202" style="width:148.2pt;height:10.3pt;margin-top:9pt;margin-left:234.8pt;mso-height-relative:page;mso-position-horizontal-relative:page;mso-width-relative:page;position:absolute;z-index:-251618304" coordsize="21600,21600" filled="f" stroked="f">
            <v:stroke joinstyle="miter"/>
            <v:textbox inset="0,0,0,0">
              <w:txbxContent>
                <w:p>
                  <w:pPr>
                    <w:tabs>
                      <w:tab w:val="left" w:pos="1283"/>
                      <w:tab w:val="left" w:pos="1775"/>
                      <w:tab w:val="left" w:pos="2675"/>
                    </w:tabs>
                    <w:spacing w:before="0" w:line="206" w:lineRule="exact"/>
                    <w:ind w:left="0" w:right="0" w:firstLine="0"/>
                    <w:jc w:val="left"/>
                    <w:rPr>
                      <w:sz w:val="9"/>
                    </w:rPr>
                  </w:pPr>
                  <w:r>
                    <w:rPr>
                      <w:w w:val="105"/>
                      <w:sz w:val="9"/>
                    </w:rPr>
                    <w:t>1    2</w:t>
                  </w:r>
                  <w:r>
                    <w:rPr>
                      <w:w w:val="105"/>
                      <w:sz w:val="9"/>
                    </w:rPr>
                    <w:tab/>
                  </w:r>
                  <w:r>
                    <w:rPr>
                      <w:w w:val="105"/>
                      <w:position w:val="3"/>
                      <w:sz w:val="19"/>
                    </w:rPr>
                    <w:t>=</w:t>
                  </w:r>
                  <w:r>
                    <w:rPr>
                      <w:w w:val="105"/>
                      <w:position w:val="3"/>
                      <w:sz w:val="19"/>
                    </w:rPr>
                    <w:tab/>
                  </w:r>
                  <w:r>
                    <w:rPr>
                      <w:w w:val="105"/>
                      <w:position w:val="3"/>
                      <w:sz w:val="19"/>
                    </w:rPr>
                    <w:t>=</w:t>
                  </w:r>
                  <w:r>
                    <w:rPr>
                      <w:w w:val="105"/>
                      <w:position w:val="3"/>
                      <w:sz w:val="19"/>
                    </w:rPr>
                    <w:tab/>
                  </w:r>
                  <w:r>
                    <w:rPr>
                      <w:w w:val="105"/>
                      <w:sz w:val="9"/>
                    </w:rPr>
                    <w:t>1</w:t>
                  </w:r>
                  <w:r>
                    <w:rPr>
                      <w:spacing w:val="5"/>
                      <w:w w:val="105"/>
                      <w:sz w:val="9"/>
                    </w:rPr>
                    <w:t xml:space="preserve"> </w:t>
                  </w:r>
                  <w:r>
                    <w:rPr>
                      <w:spacing w:val="-19"/>
                      <w:w w:val="105"/>
                      <w:sz w:val="9"/>
                    </w:rPr>
                    <w:t>2</w:t>
                  </w:r>
                </w:p>
              </w:txbxContent>
            </v:textbox>
          </v:shape>
        </w:pict>
      </w:r>
      <w:r>
        <w:t xml:space="preserve">在 OP 段和 PQ 段速度相同,又因为 F &gt;F ,所以根据 P </w:t>
      </w:r>
      <w:r>
        <w:rPr>
          <w:rFonts w:ascii="Cambria Math" w:eastAsia="Cambria Math"/>
          <w:position w:val="11"/>
          <w:sz w:val="15"/>
        </w:rPr>
        <w:t>W</w:t>
      </w:r>
      <w:r>
        <w:t>=</w:t>
      </w:r>
      <w:r>
        <w:rPr>
          <w:rFonts w:ascii="Cambria Math" w:eastAsia="Cambria Math"/>
          <w:position w:val="11"/>
          <w:sz w:val="15"/>
        </w:rPr>
        <w:t xml:space="preserve">Fs </w:t>
      </w:r>
      <w:r>
        <w:t>Fv 可知,P &gt;P ,C 正确,D 错误。</w:t>
      </w:r>
    </w:p>
    <w:p>
      <w:pPr>
        <w:spacing w:before="0" w:line="126" w:lineRule="exact"/>
        <w:ind w:left="4435" w:right="0" w:firstLine="0"/>
        <w:jc w:val="left"/>
        <w:rPr>
          <w:rFonts w:ascii="Cambria Math"/>
          <w:sz w:val="15"/>
        </w:rPr>
      </w:pPr>
      <w:r>
        <w:rPr>
          <w:rFonts w:ascii="Cambria Math"/>
          <w:w w:val="115"/>
          <w:sz w:val="15"/>
        </w:rPr>
        <w:t>t t</w:t>
      </w:r>
    </w:p>
    <w:p>
      <w:pPr>
        <w:pStyle w:val="BodyText"/>
        <w:spacing w:before="10"/>
        <w:ind w:left="0"/>
        <w:rPr>
          <w:rFonts w:ascii="Cambria Math"/>
          <w:sz w:val="12"/>
        </w:rPr>
      </w:pPr>
    </w:p>
    <w:p>
      <w:pPr>
        <w:tabs>
          <w:tab w:val="left" w:pos="2589"/>
          <w:tab w:val="left" w:pos="5059"/>
        </w:tabs>
        <w:spacing w:before="0" w:line="280" w:lineRule="auto"/>
        <w:ind w:left="120" w:right="253" w:firstLine="0"/>
        <w:jc w:val="left"/>
        <w:rPr>
          <w:sz w:val="19"/>
        </w:rPr>
      </w:pPr>
      <w:r>
        <w:rPr>
          <w:sz w:val="19"/>
        </w:rPr>
        <w:t>3.西宁市湟水河河道改造工程中,装载机</w:t>
      </w:r>
      <w:r>
        <w:rPr>
          <w:spacing w:val="-49"/>
          <w:sz w:val="19"/>
        </w:rPr>
        <w:t xml:space="preserve"> </w:t>
      </w:r>
      <w:r>
        <w:rPr>
          <w:sz w:val="19"/>
        </w:rPr>
        <w:t>5s</w:t>
      </w:r>
      <w:r>
        <w:rPr>
          <w:spacing w:val="-50"/>
          <w:sz w:val="19"/>
        </w:rPr>
        <w:t xml:space="preserve"> </w:t>
      </w:r>
      <w:r>
        <w:rPr>
          <w:sz w:val="19"/>
        </w:rPr>
        <w:t>内将一块重</w:t>
      </w:r>
      <w:r>
        <w:rPr>
          <w:spacing w:val="-52"/>
          <w:sz w:val="19"/>
        </w:rPr>
        <w:t xml:space="preserve"> </w:t>
      </w:r>
      <w:r>
        <w:rPr>
          <w:sz w:val="19"/>
        </w:rPr>
        <w:t>2000N</w:t>
      </w:r>
      <w:r>
        <w:rPr>
          <w:spacing w:val="-48"/>
          <w:sz w:val="19"/>
        </w:rPr>
        <w:t xml:space="preserve"> </w:t>
      </w:r>
      <w:r>
        <w:rPr>
          <w:sz w:val="19"/>
        </w:rPr>
        <w:t>的石块匀速举高</w:t>
      </w:r>
      <w:r>
        <w:rPr>
          <w:spacing w:val="-52"/>
          <w:sz w:val="19"/>
        </w:rPr>
        <w:t xml:space="preserve"> </w:t>
      </w:r>
      <w:r>
        <w:rPr>
          <w:sz w:val="19"/>
        </w:rPr>
        <w:t>3m,装载机的举力对石块做功为</w:t>
      </w:r>
      <w:r>
        <w:rPr>
          <w:sz w:val="19"/>
          <w:u w:val="single"/>
        </w:rPr>
        <w:t xml:space="preserve"> </w:t>
      </w:r>
      <w:r>
        <w:rPr>
          <w:sz w:val="19"/>
          <w:u w:val="single"/>
        </w:rPr>
        <w:tab/>
      </w:r>
      <w:r>
        <w:rPr>
          <w:sz w:val="19"/>
        </w:rPr>
        <w:t>J,举力做功的功率为</w:t>
      </w:r>
      <w:r>
        <w:rPr>
          <w:sz w:val="19"/>
          <w:u w:val="single"/>
        </w:rPr>
        <w:t xml:space="preserve"> </w:t>
      </w:r>
      <w:r>
        <w:rPr>
          <w:sz w:val="19"/>
          <w:u w:val="single"/>
        </w:rPr>
        <w:tab/>
      </w:r>
      <w:r>
        <w:rPr>
          <w:sz w:val="19"/>
        </w:rPr>
        <w:t>W。</w:t>
      </w:r>
    </w:p>
    <w:p>
      <w:pPr>
        <w:spacing w:before="0" w:line="243" w:lineRule="exact"/>
        <w:ind w:left="120" w:right="0" w:firstLine="0"/>
        <w:jc w:val="left"/>
        <w:rPr>
          <w:sz w:val="9"/>
        </w:rPr>
      </w:pPr>
      <w:r>
        <w:rPr>
          <w:spacing w:val="-1"/>
          <w:sz w:val="19"/>
        </w:rPr>
        <w:t xml:space="preserve">答案  </w:t>
      </w:r>
      <w:r>
        <w:rPr>
          <w:spacing w:val="1"/>
          <w:sz w:val="19"/>
        </w:rPr>
        <w:t>6</w:t>
      </w:r>
      <w:r>
        <w:rPr>
          <w:spacing w:val="-1"/>
          <w:sz w:val="19"/>
        </w:rPr>
        <w:t>×</w:t>
      </w:r>
      <w:r>
        <w:rPr>
          <w:spacing w:val="1"/>
          <w:sz w:val="19"/>
        </w:rPr>
        <w:t>1</w:t>
      </w:r>
      <w:r>
        <w:rPr>
          <w:spacing w:val="-2"/>
          <w:sz w:val="19"/>
        </w:rPr>
        <w:t>0</w:t>
      </w:r>
      <w:r>
        <w:rPr>
          <w:w w:val="106"/>
          <w:position w:val="9"/>
          <w:sz w:val="9"/>
        </w:rPr>
        <w:t>3</w:t>
      </w:r>
      <w:r>
        <w:rPr>
          <w:spacing w:val="2"/>
          <w:position w:val="9"/>
          <w:sz w:val="9"/>
        </w:rPr>
        <w:t xml:space="preserve">    </w:t>
      </w:r>
      <w:r>
        <w:rPr>
          <w:spacing w:val="1"/>
          <w:sz w:val="19"/>
        </w:rPr>
        <w:t>1.</w:t>
      </w:r>
      <w:r>
        <w:rPr>
          <w:spacing w:val="-2"/>
          <w:sz w:val="19"/>
        </w:rPr>
        <w:t>2</w:t>
      </w:r>
      <w:r>
        <w:rPr>
          <w:spacing w:val="-1"/>
          <w:sz w:val="19"/>
        </w:rPr>
        <w:t>×</w:t>
      </w:r>
      <w:r>
        <w:rPr>
          <w:spacing w:val="1"/>
          <w:sz w:val="19"/>
        </w:rPr>
        <w:t>1</w:t>
      </w:r>
      <w:r>
        <w:rPr>
          <w:spacing w:val="-2"/>
          <w:sz w:val="19"/>
        </w:rPr>
        <w:t>0</w:t>
      </w:r>
      <w:r>
        <w:rPr>
          <w:w w:val="106"/>
          <w:position w:val="9"/>
          <w:sz w:val="9"/>
        </w:rPr>
        <w:t>3</w:t>
      </w:r>
    </w:p>
    <w:p>
      <w:pPr>
        <w:pStyle w:val="BodyText"/>
        <w:spacing w:before="38"/>
      </w:pPr>
      <w:r>
        <w:rPr>
          <w:spacing w:val="-6"/>
        </w:rPr>
        <w:t xml:space="preserve">解析  装载机的举力 </w:t>
      </w:r>
      <w:r>
        <w:rPr>
          <w:spacing w:val="1"/>
        </w:rPr>
        <w:t>F=</w:t>
      </w:r>
      <w:r>
        <w:rPr>
          <w:spacing w:val="-2"/>
        </w:rPr>
        <w:t>G</w:t>
      </w:r>
      <w:r>
        <w:rPr>
          <w:spacing w:val="1"/>
        </w:rPr>
        <w:t>=</w:t>
      </w:r>
      <w:r>
        <w:rPr>
          <w:spacing w:val="-7"/>
        </w:rPr>
        <w:t>2</w:t>
      </w:r>
      <w:r>
        <w:rPr>
          <w:spacing w:val="1"/>
        </w:rPr>
        <w:t>00</w:t>
      </w:r>
      <w:r>
        <w:rPr>
          <w:spacing w:val="-2"/>
        </w:rPr>
        <w:t>0</w:t>
      </w:r>
      <w:r>
        <w:rPr>
          <w:spacing w:val="3"/>
        </w:rPr>
        <w:t>N</w:t>
      </w:r>
      <w:r>
        <w:rPr>
          <w:spacing w:val="-5"/>
        </w:rPr>
        <w:t xml:space="preserve">,装载机的举力对石块做的功 </w:t>
      </w:r>
      <w:r>
        <w:rPr>
          <w:spacing w:val="1"/>
        </w:rPr>
        <w:t>W=</w:t>
      </w:r>
      <w:r>
        <w:rPr>
          <w:spacing w:val="-2"/>
        </w:rPr>
        <w:t>F</w:t>
      </w:r>
      <w:r>
        <w:rPr>
          <w:spacing w:val="1"/>
        </w:rPr>
        <w:t>h</w:t>
      </w:r>
      <w:r>
        <w:rPr>
          <w:spacing w:val="-2"/>
        </w:rPr>
        <w:t>=</w:t>
      </w:r>
      <w:r>
        <w:rPr>
          <w:spacing w:val="-4"/>
        </w:rPr>
        <w:t>2</w:t>
      </w:r>
      <w:r>
        <w:rPr>
          <w:spacing w:val="-2"/>
        </w:rPr>
        <w:t>0</w:t>
      </w:r>
      <w:r>
        <w:rPr>
          <w:spacing w:val="1"/>
        </w:rPr>
        <w:t>00</w:t>
      </w:r>
      <w:r>
        <w:rPr>
          <w:spacing w:val="3"/>
        </w:rPr>
        <w:t>N</w:t>
      </w:r>
      <w:r>
        <w:rPr>
          <w:spacing w:val="-1"/>
        </w:rPr>
        <w:t>×</w:t>
      </w:r>
      <w:r>
        <w:rPr>
          <w:spacing w:val="1"/>
        </w:rPr>
        <w:t>3m</w:t>
      </w:r>
      <w:r>
        <w:rPr>
          <w:spacing w:val="-2"/>
        </w:rPr>
        <w:t>=6</w:t>
      </w:r>
      <w:r>
        <w:rPr>
          <w:spacing w:val="-1"/>
        </w:rPr>
        <w:t>×</w:t>
      </w:r>
      <w:r>
        <w:rPr>
          <w:spacing w:val="1"/>
        </w:rPr>
        <w:t>10</w:t>
      </w:r>
      <w:r>
        <w:rPr>
          <w:spacing w:val="-3"/>
          <w:w w:val="106"/>
          <w:position w:val="9"/>
          <w:sz w:val="9"/>
        </w:rPr>
        <w:t>3</w:t>
      </w:r>
      <w:r>
        <w:rPr>
          <w:spacing w:val="1"/>
        </w:rPr>
        <w:t>J</w:t>
      </w:r>
      <w:r>
        <w:rPr>
          <w:spacing w:val="-2"/>
        </w:rPr>
        <w:t>,装载机的举力对石块做功的功率</w:t>
      </w:r>
    </w:p>
    <w:p>
      <w:pPr>
        <w:tabs>
          <w:tab w:val="right" w:pos="1826"/>
        </w:tabs>
        <w:spacing w:before="161" w:line="107" w:lineRule="exact"/>
        <w:ind w:left="309" w:right="0" w:firstLine="0"/>
        <w:jc w:val="left"/>
        <w:rPr>
          <w:sz w:val="9"/>
        </w:rPr>
      </w:pPr>
      <w:r>
        <w:rPr>
          <w:rFonts w:ascii="Cambria Math" w:hAnsi="Cambria Math"/>
          <w:position w:val="2"/>
          <w:sz w:val="15"/>
        </w:rPr>
        <w:t>W</w:t>
      </w:r>
      <w:r>
        <w:rPr>
          <w:rFonts w:ascii="Cambria Math" w:hAnsi="Cambria Math"/>
          <w:spacing w:val="29"/>
          <w:position w:val="2"/>
          <w:sz w:val="15"/>
        </w:rPr>
        <w:t xml:space="preserve"> </w:t>
      </w:r>
      <w:r>
        <w:rPr>
          <w:rFonts w:ascii="Cambria Math" w:hAnsi="Cambria Math"/>
          <w:position w:val="1"/>
          <w:sz w:val="15"/>
        </w:rPr>
        <w:t>6×10</w:t>
      </w:r>
      <w:r>
        <w:rPr>
          <w:rFonts w:ascii="Cambria Math" w:hAnsi="Cambria Math"/>
          <w:position w:val="6"/>
          <w:sz w:val="12"/>
        </w:rPr>
        <w:t>3</w:t>
      </w:r>
      <w:r>
        <w:rPr>
          <w:rFonts w:ascii="Cambria Math" w:hAnsi="Cambria Math"/>
          <w:position w:val="2"/>
          <w:sz w:val="15"/>
        </w:rPr>
        <w:t>J</w:t>
      </w:r>
      <w:r>
        <w:rPr>
          <w:rFonts w:ascii="Cambria Math" w:hAnsi="Cambria Math"/>
          <w:position w:val="2"/>
          <w:sz w:val="15"/>
        </w:rPr>
        <w:tab/>
      </w:r>
      <w:r>
        <w:rPr>
          <w:sz w:val="9"/>
        </w:rPr>
        <w:t>3</w:t>
      </w:r>
    </w:p>
    <w:p>
      <w:pPr>
        <w:spacing w:before="0" w:line="206" w:lineRule="auto"/>
        <w:ind w:left="120" w:right="0" w:firstLine="0"/>
        <w:jc w:val="left"/>
        <w:rPr>
          <w:sz w:val="19"/>
        </w:rPr>
      </w:pPr>
      <w:r>
        <w:pict>
          <v:line id="_x0000_s1066" o:spid="_x0000_s1060" style="mso-height-relative:page;mso-position-horizontal-relative:page;mso-width-relative:page;position:absolute;z-index:-251617280" from="99.45pt,6pt" to="106.5pt,6pt" coordsize="21600,21600" stroked="t" strokecolor="black"/>
        </w:pict>
      </w:r>
      <w:r>
        <w:pict>
          <v:line id="_x0000_s1067" o:spid="_x0000_s1061" style="mso-height-relative:page;mso-position-horizontal-relative:page;mso-width-relative:page;position:absolute;z-index:-251616256" from="111.35pt,6pt" to="134.95pt,6pt" coordsize="21600,21600" stroked="t" strokecolor="black"/>
        </w:pict>
      </w:r>
      <w:r>
        <w:rPr>
          <w:sz w:val="19"/>
        </w:rPr>
        <w:t xml:space="preserve">P= </w:t>
      </w:r>
      <w:r>
        <w:rPr>
          <w:rFonts w:ascii="Cambria Math" w:eastAsia="Cambria Math" w:hAnsi="Cambria Math"/>
          <w:position w:val="-9"/>
          <w:sz w:val="15"/>
        </w:rPr>
        <w:t xml:space="preserve">t </w:t>
      </w:r>
      <w:r>
        <w:rPr>
          <w:sz w:val="19"/>
        </w:rPr>
        <w:t xml:space="preserve">= </w:t>
      </w:r>
      <w:r>
        <w:rPr>
          <w:rFonts w:ascii="Cambria Math" w:eastAsia="Cambria Math" w:hAnsi="Cambria Math"/>
          <w:position w:val="-9"/>
          <w:sz w:val="15"/>
        </w:rPr>
        <w:t xml:space="preserve">5s </w:t>
      </w:r>
      <w:r>
        <w:rPr>
          <w:sz w:val="19"/>
        </w:rPr>
        <w:t>=1.2×10 W。</w:t>
      </w:r>
    </w:p>
    <w:p>
      <w:pPr>
        <w:spacing w:before="140"/>
        <w:ind w:left="120" w:right="0" w:firstLine="0"/>
        <w:jc w:val="left"/>
        <w:rPr>
          <w:sz w:val="19"/>
        </w:rPr>
      </w:pPr>
      <w:r>
        <w:rPr>
          <w:sz w:val="19"/>
        </w:rPr>
        <w:t>4.</w:t>
      </w:r>
      <w:r>
        <w:rPr>
          <w:sz w:val="17"/>
        </w:rPr>
        <w:t>(2019</w:t>
      </w:r>
      <w:r>
        <w:rPr>
          <w:spacing w:val="-7"/>
          <w:sz w:val="17"/>
        </w:rPr>
        <w:t xml:space="preserve"> 江苏盐城中考,</w:t>
      </w:r>
      <w:r>
        <w:rPr>
          <w:sz w:val="17"/>
        </w:rPr>
        <w:t>22,★☆☆)</w:t>
      </w:r>
      <w:r>
        <w:rPr>
          <w:spacing w:val="-7"/>
          <w:sz w:val="19"/>
        </w:rPr>
        <w:t xml:space="preserve">小明提着质量为 </w:t>
      </w:r>
      <w:r>
        <w:rPr>
          <w:sz w:val="19"/>
        </w:rPr>
        <w:t>3kg</w:t>
      </w:r>
      <w:r>
        <w:rPr>
          <w:spacing w:val="-16"/>
          <w:sz w:val="19"/>
        </w:rPr>
        <w:t xml:space="preserve"> 的书包,从 </w:t>
      </w:r>
      <w:r>
        <w:rPr>
          <w:sz w:val="19"/>
        </w:rPr>
        <w:t>1</w:t>
      </w:r>
      <w:r>
        <w:rPr>
          <w:spacing w:val="-21"/>
          <w:sz w:val="19"/>
        </w:rPr>
        <w:t xml:space="preserve"> 楼走到 </w:t>
      </w:r>
      <w:r>
        <w:rPr>
          <w:sz w:val="19"/>
        </w:rPr>
        <w:t>3</w:t>
      </w:r>
      <w:r>
        <w:rPr>
          <w:spacing w:val="-22"/>
          <w:sz w:val="19"/>
        </w:rPr>
        <w:t xml:space="preserve"> 楼用了 </w:t>
      </w:r>
      <w:r>
        <w:rPr>
          <w:sz w:val="19"/>
        </w:rPr>
        <w:t>15s</w:t>
      </w:r>
      <w:r>
        <w:rPr>
          <w:spacing w:val="-7"/>
          <w:sz w:val="19"/>
        </w:rPr>
        <w:t xml:space="preserve"> 的时间,书包带与手的接触面积为</w:t>
      </w:r>
    </w:p>
    <w:p>
      <w:pPr>
        <w:pStyle w:val="BodyText"/>
        <w:spacing w:before="42"/>
      </w:pPr>
      <w:r>
        <w:rPr>
          <w:spacing w:val="1"/>
        </w:rPr>
        <w:t>1</w:t>
      </w:r>
      <w:r>
        <w:rPr>
          <w:spacing w:val="-4"/>
        </w:rPr>
        <w:t>0</w:t>
      </w:r>
      <w:r>
        <w:rPr>
          <w:spacing w:val="1"/>
        </w:rPr>
        <w:t>cm</w:t>
      </w:r>
      <w:r>
        <w:rPr>
          <w:w w:val="106"/>
          <w:position w:val="10"/>
          <w:sz w:val="9"/>
        </w:rPr>
        <w:t>2</w:t>
      </w:r>
      <w:r>
        <w:rPr>
          <w:spacing w:val="1"/>
        </w:rPr>
        <w:t>,</w:t>
      </w:r>
      <w:r>
        <w:t>g</w:t>
      </w:r>
      <w:r>
        <w:rPr>
          <w:spacing w:val="-33"/>
        </w:rPr>
        <w:t xml:space="preserve"> 取 </w:t>
      </w:r>
      <w:r>
        <w:rPr>
          <w:spacing w:val="1"/>
        </w:rPr>
        <w:t>1</w:t>
      </w:r>
      <w:r>
        <w:rPr>
          <w:spacing w:val="-7"/>
        </w:rPr>
        <w:t>0</w:t>
      </w:r>
      <w:r>
        <w:rPr>
          <w:spacing w:val="3"/>
        </w:rPr>
        <w:t>N</w:t>
      </w:r>
      <w:r>
        <w:rPr>
          <w:spacing w:val="1"/>
        </w:rPr>
        <w:t>/k</w:t>
      </w:r>
      <w:r>
        <w:rPr>
          <w:spacing w:val="-2"/>
        </w:rPr>
        <w:t>g</w:t>
      </w:r>
      <w:r>
        <w:t>。</w:t>
      </w:r>
    </w:p>
    <w:p>
      <w:pPr>
        <w:pStyle w:val="ListParagraph"/>
        <w:numPr>
          <w:ilvl w:val="0"/>
          <w:numId w:val="6"/>
        </w:numPr>
        <w:tabs>
          <w:tab w:val="left" w:pos="406"/>
        </w:tabs>
        <w:spacing w:before="43" w:after="0" w:line="240" w:lineRule="auto"/>
        <w:ind w:left="405" w:right="0" w:hanging="285"/>
        <w:jc w:val="left"/>
        <w:rPr>
          <w:sz w:val="19"/>
        </w:rPr>
      </w:pPr>
      <w:r>
        <w:rPr>
          <w:sz w:val="19"/>
        </w:rPr>
        <w:t>求书包的重力。</w:t>
      </w:r>
    </w:p>
    <w:p>
      <w:pPr>
        <w:pStyle w:val="ListParagraph"/>
        <w:numPr>
          <w:ilvl w:val="0"/>
          <w:numId w:val="6"/>
        </w:numPr>
        <w:tabs>
          <w:tab w:val="left" w:pos="406"/>
        </w:tabs>
        <w:spacing w:before="39" w:after="0" w:line="240" w:lineRule="auto"/>
        <w:ind w:left="405" w:right="0" w:hanging="285"/>
        <w:jc w:val="left"/>
        <w:rPr>
          <w:sz w:val="19"/>
        </w:rPr>
      </w:pPr>
      <w:r>
        <w:rPr>
          <w:sz w:val="19"/>
        </w:rPr>
        <w:t>求书包带对手的压强。</w:t>
      </w:r>
    </w:p>
    <w:p>
      <w:pPr>
        <w:pStyle w:val="ListParagraph"/>
        <w:numPr>
          <w:ilvl w:val="0"/>
          <w:numId w:val="6"/>
        </w:numPr>
        <w:tabs>
          <w:tab w:val="left" w:pos="406"/>
        </w:tabs>
        <w:spacing w:before="42" w:after="0" w:line="280" w:lineRule="auto"/>
        <w:ind w:left="120" w:right="6333" w:firstLine="0"/>
        <w:jc w:val="left"/>
        <w:rPr>
          <w:sz w:val="19"/>
        </w:rPr>
      </w:pPr>
      <w:r>
        <w:rPr>
          <w:sz w:val="19"/>
        </w:rPr>
        <w:t>估算小明上楼过程中对书包做功的功率。</w:t>
      </w:r>
      <w:r>
        <w:rPr>
          <w:spacing w:val="-2"/>
          <w:sz w:val="19"/>
        </w:rPr>
        <w:t>答案  (</w:t>
      </w:r>
      <w:r>
        <w:rPr>
          <w:spacing w:val="3"/>
          <w:sz w:val="19"/>
        </w:rPr>
        <w:t>1</w:t>
      </w:r>
      <w:r>
        <w:rPr>
          <w:spacing w:val="-4"/>
          <w:sz w:val="19"/>
        </w:rPr>
        <w:t>)</w:t>
      </w:r>
      <w:r>
        <w:rPr>
          <w:spacing w:val="3"/>
          <w:sz w:val="19"/>
        </w:rPr>
        <w:t>3</w:t>
      </w:r>
      <w:r>
        <w:rPr>
          <w:spacing w:val="-4"/>
          <w:sz w:val="19"/>
        </w:rPr>
        <w:t>0</w:t>
      </w:r>
      <w:r>
        <w:rPr>
          <w:sz w:val="19"/>
        </w:rPr>
        <w:t>N  (</w:t>
      </w:r>
      <w:r>
        <w:rPr>
          <w:spacing w:val="1"/>
          <w:sz w:val="19"/>
        </w:rPr>
        <w:t>2</w:t>
      </w:r>
      <w:r>
        <w:rPr>
          <w:spacing w:val="-2"/>
          <w:sz w:val="19"/>
        </w:rPr>
        <w:t>)</w:t>
      </w:r>
      <w:r>
        <w:rPr>
          <w:spacing w:val="3"/>
          <w:sz w:val="19"/>
        </w:rPr>
        <w:t>3</w:t>
      </w:r>
      <w:r>
        <w:rPr>
          <w:spacing w:val="2"/>
          <w:sz w:val="19"/>
        </w:rPr>
        <w:t>×</w:t>
      </w:r>
      <w:r>
        <w:rPr>
          <w:spacing w:val="1"/>
          <w:sz w:val="19"/>
        </w:rPr>
        <w:t>1</w:t>
      </w:r>
      <w:r>
        <w:rPr>
          <w:spacing w:val="-2"/>
          <w:sz w:val="19"/>
        </w:rPr>
        <w:t>0</w:t>
      </w:r>
      <w:r>
        <w:rPr>
          <w:spacing w:val="-3"/>
          <w:w w:val="106"/>
          <w:position w:val="10"/>
          <w:sz w:val="9"/>
        </w:rPr>
        <w:t>4</w:t>
      </w:r>
      <w:r>
        <w:rPr>
          <w:spacing w:val="1"/>
          <w:sz w:val="19"/>
        </w:rPr>
        <w:t>P</w:t>
      </w:r>
      <w:r>
        <w:rPr>
          <w:sz w:val="19"/>
        </w:rPr>
        <w:t>a</w:t>
      </w:r>
      <w:r>
        <w:rPr>
          <w:spacing w:val="-2"/>
          <w:sz w:val="19"/>
        </w:rPr>
        <w:t xml:space="preserve">  (</w:t>
      </w:r>
      <w:r>
        <w:rPr>
          <w:spacing w:val="1"/>
          <w:sz w:val="19"/>
        </w:rPr>
        <w:t>3</w:t>
      </w:r>
      <w:r>
        <w:rPr>
          <w:spacing w:val="-2"/>
          <w:sz w:val="19"/>
        </w:rPr>
        <w:t>)</w:t>
      </w:r>
      <w:r>
        <w:rPr>
          <w:spacing w:val="3"/>
          <w:sz w:val="19"/>
        </w:rPr>
        <w:t>1</w:t>
      </w:r>
      <w:r>
        <w:rPr>
          <w:spacing w:val="-4"/>
          <w:sz w:val="19"/>
        </w:rPr>
        <w:t>2</w:t>
      </w:r>
      <w:r>
        <w:rPr>
          <w:sz w:val="19"/>
        </w:rPr>
        <w:t>W</w:t>
      </w:r>
    </w:p>
    <w:p>
      <w:pPr>
        <w:spacing w:after="0" w:line="280" w:lineRule="auto"/>
        <w:jc w:val="left"/>
        <w:rPr>
          <w:sz w:val="19"/>
        </w:rPr>
        <w:sectPr>
          <w:pgSz w:w="13530" w:h="17450"/>
          <w:pgMar w:top="1440" w:right="1680" w:bottom="280" w:left="1680" w:header="720" w:footer="720" w:gutter="0"/>
          <w:cols w:space="708"/>
        </w:sectPr>
      </w:pPr>
    </w:p>
    <w:p>
      <w:pPr>
        <w:spacing w:before="90" w:line="121" w:lineRule="exact"/>
        <w:ind w:left="0" w:right="132" w:firstLine="0"/>
        <w:jc w:val="right"/>
        <w:rPr>
          <w:rFonts w:ascii="Cambria Math"/>
          <w:sz w:val="15"/>
        </w:rPr>
      </w:pPr>
      <w:r>
        <w:rPr>
          <w:rFonts w:ascii="Cambria Math"/>
          <w:w w:val="110"/>
          <w:sz w:val="15"/>
        </w:rPr>
        <w:t>F G</w:t>
      </w:r>
    </w:p>
    <w:p>
      <w:pPr>
        <w:pStyle w:val="BodyText"/>
        <w:spacing w:line="87" w:lineRule="exact"/>
        <w:ind w:left="0" w:right="38"/>
        <w:jc w:val="right"/>
      </w:pPr>
      <w:r>
        <w:pict>
          <v:line id="_x0000_s1068" o:spid="_x0000_s1062" style="mso-height-relative:page;mso-position-horizontal-relative:page;mso-width-relative:page;position:absolute;z-index:251669504" from="403.2pt,3.9pt" to="441.45pt,3.9pt" coordsize="21600,21600" stroked="t" strokecolor="black"/>
        </w:pict>
      </w:r>
      <w:r>
        <w:t>解析 (1)书包的重力 G=mg=3kg×10N/kg=30N;(2)书包带对手的压强 p= = =</w:t>
      </w:r>
    </w:p>
    <w:p>
      <w:pPr>
        <w:pStyle w:val="BodyText"/>
        <w:spacing w:line="20" w:lineRule="exact"/>
        <w:ind w:left="6002"/>
        <w:rPr>
          <w:sz w:val="2"/>
        </w:rPr>
      </w:pPr>
      <w:r>
        <w:rPr>
          <w:sz w:val="2"/>
        </w:rPr>
        <w:pict>
          <v:group id="_x0000_s1069" o:spid="_x0000_i1063" style="width:4.6pt;height:0.65pt" coordsize="92,13">
            <v:line id="_x0000_s1070" o:spid="_x0000_s1064" style="position:absolute" from="0,120" to="1820,120" coordsize="21600,21600" stroked="t" strokecolor="black"/>
            <w10:anchorlock/>
          </v:group>
        </w:pict>
      </w:r>
      <w:r>
        <w:rPr>
          <w:rFonts w:ascii="Times New Roman"/>
          <w:spacing w:val="57"/>
          <w:sz w:val="2"/>
        </w:rPr>
        <w:t xml:space="preserve"> </w:t>
      </w:r>
      <w:r>
        <w:rPr>
          <w:spacing w:val="57"/>
          <w:sz w:val="2"/>
        </w:rPr>
        <w:pict>
          <v:group id="_x0000_s1071" o:spid="_x0000_i1065" style="width:4.7pt;height:0.65pt" coordsize="94,13">
            <v:line id="_x0000_s1072" o:spid="_x0000_s1066" style="position:absolute" from="0,120" to="1880,120" coordsize="21600,21600" stroked="t" strokecolor="black"/>
            <w10:anchorlock/>
          </v:group>
        </w:pict>
      </w:r>
    </w:p>
    <w:p>
      <w:pPr>
        <w:spacing w:before="90"/>
        <w:ind w:left="0" w:right="49" w:firstLine="0"/>
        <w:jc w:val="right"/>
        <w:rPr>
          <w:rFonts w:ascii="Cambria Math"/>
          <w:sz w:val="15"/>
        </w:rPr>
      </w:pPr>
      <w:r>
        <w:br w:type="column"/>
      </w:r>
      <w:r>
        <w:rPr>
          <w:rFonts w:ascii="Cambria Math"/>
          <w:w w:val="95"/>
          <w:sz w:val="15"/>
        </w:rPr>
        <w:t>30N</w:t>
      </w:r>
    </w:p>
    <w:p>
      <w:pPr>
        <w:spacing w:before="5" w:line="26" w:lineRule="exact"/>
        <w:ind w:left="0" w:right="0" w:firstLine="0"/>
        <w:jc w:val="right"/>
        <w:rPr>
          <w:rFonts w:ascii="Cambria Math"/>
          <w:sz w:val="12"/>
        </w:rPr>
      </w:pPr>
      <w:r>
        <w:rPr>
          <w:sz w:val="12"/>
        </w:rPr>
        <w:t>-</w:t>
      </w:r>
      <w:r>
        <w:rPr>
          <w:rFonts w:ascii="Cambria Math"/>
          <w:sz w:val="12"/>
        </w:rPr>
        <w:t>4</w:t>
      </w:r>
    </w:p>
    <w:p>
      <w:pPr>
        <w:pStyle w:val="BodyText"/>
        <w:spacing w:before="156" w:line="142" w:lineRule="exact"/>
      </w:pPr>
      <w:r>
        <w:br w:type="column"/>
      </w:r>
      <w:r>
        <w:rPr>
          <w:spacing w:val="1"/>
        </w:rPr>
        <w:t>=</w:t>
      </w:r>
      <w:r>
        <w:rPr>
          <w:spacing w:val="-2"/>
        </w:rPr>
        <w:t>3</w:t>
      </w:r>
      <w:r>
        <w:rPr>
          <w:spacing w:val="-1"/>
        </w:rPr>
        <w:t>×</w:t>
      </w:r>
      <w:r>
        <w:rPr>
          <w:spacing w:val="1"/>
        </w:rPr>
        <w:t>10</w:t>
      </w:r>
      <w:r>
        <w:rPr>
          <w:spacing w:val="-3"/>
          <w:w w:val="106"/>
          <w:position w:val="10"/>
          <w:sz w:val="9"/>
        </w:rPr>
        <w:t>4</w:t>
      </w:r>
      <w:r>
        <w:rPr>
          <w:spacing w:val="1"/>
        </w:rPr>
        <w:t>Pa</w:t>
      </w:r>
      <w:r>
        <w:rPr>
          <w:spacing w:val="-4"/>
        </w:rPr>
        <w:t>;(</w:t>
      </w:r>
      <w:r>
        <w:rPr>
          <w:spacing w:val="1"/>
        </w:rPr>
        <w:t>3</w:t>
      </w:r>
      <w:r>
        <w:rPr>
          <w:spacing w:val="-1"/>
        </w:rPr>
        <w:t>)每层楼的高度大约</w:t>
      </w:r>
    </w:p>
    <w:p>
      <w:pPr>
        <w:spacing w:after="0" w:line="142" w:lineRule="exact"/>
        <w:sectPr>
          <w:type w:val="continuous"/>
          <w:pgSz w:w="13530" w:h="17450"/>
          <w:pgMar w:top="1380" w:right="1680" w:bottom="280" w:left="1680" w:header="720" w:footer="720" w:gutter="0"/>
          <w:cols w:num="3" w:space="708" w:equalWidth="0">
            <w:col w:w="6426" w:space="88"/>
            <w:col w:w="437" w:space="79"/>
            <w:col w:w="3140"/>
          </w:cols>
        </w:sectPr>
      </w:pPr>
    </w:p>
    <w:p>
      <w:pPr>
        <w:spacing w:before="0" w:line="156" w:lineRule="exact"/>
        <w:ind w:left="6016" w:right="0" w:firstLine="0"/>
        <w:jc w:val="left"/>
        <w:rPr>
          <w:rFonts w:ascii="Cambria Math" w:hAnsi="Cambria Math"/>
          <w:sz w:val="15"/>
        </w:rPr>
      </w:pPr>
      <w:r>
        <w:pict>
          <v:shape id="_x0000_s1073" o:spid="_x0000_s1067" type="#_x0000_t202" style="width:3.35pt;height:7.05pt;margin-top:-1.95pt;margin-left:438pt;mso-height-relative:page;mso-position-horizontal-relative:page;mso-width-relative:page;position:absolute;z-index:251670528" coordsize="21600,21600" filled="f" stroked="f">
            <v:stroke joinstyle="miter"/>
            <v:textbox inset="0,0,0,0">
              <w:txbxContent>
                <w:p>
                  <w:pPr>
                    <w:spacing w:before="0"/>
                    <w:ind w:left="0" w:right="0" w:firstLine="0"/>
                    <w:jc w:val="left"/>
                    <w:rPr>
                      <w:rFonts w:ascii="Cambria Math"/>
                      <w:sz w:val="12"/>
                    </w:rPr>
                  </w:pPr>
                  <w:r>
                    <w:rPr>
                      <w:rFonts w:ascii="Cambria Math"/>
                      <w:sz w:val="12"/>
                    </w:rPr>
                    <w:t>2</w:t>
                  </w:r>
                </w:p>
              </w:txbxContent>
            </v:textbox>
          </v:shape>
        </w:pict>
      </w:r>
      <w:r>
        <w:rPr>
          <w:rFonts w:ascii="Cambria Math" w:hAnsi="Cambria Math"/>
          <w:w w:val="105"/>
          <w:sz w:val="15"/>
        </w:rPr>
        <w:t>S S 10×10 m</w:t>
      </w:r>
    </w:p>
    <w:p>
      <w:pPr>
        <w:pStyle w:val="BodyText"/>
        <w:spacing w:before="148"/>
      </w:pPr>
      <w:r>
        <w:rPr>
          <w:spacing w:val="-26"/>
        </w:rPr>
        <w:t xml:space="preserve">为 </w:t>
      </w:r>
      <w:r>
        <w:t>3m,</w:t>
      </w:r>
      <w:r>
        <w:rPr>
          <w:spacing w:val="-24"/>
        </w:rPr>
        <w:t xml:space="preserve">则 </w:t>
      </w:r>
      <w:r>
        <w:t>1</w:t>
      </w:r>
      <w:r>
        <w:rPr>
          <w:spacing w:val="-26"/>
        </w:rPr>
        <w:t xml:space="preserve"> 楼到 </w:t>
      </w:r>
      <w:r>
        <w:t>3</w:t>
      </w:r>
      <w:r>
        <w:rPr>
          <w:spacing w:val="-11"/>
        </w:rPr>
        <w:t xml:space="preserve"> 楼书包在竖直方向上运动的距离为 </w:t>
      </w:r>
      <w:r>
        <w:t>6m</w:t>
      </w:r>
      <w:r>
        <w:rPr>
          <w:spacing w:val="5"/>
        </w:rPr>
        <w:t>,小明对书包做的功</w:t>
      </w:r>
      <w:r>
        <w:t>W=Fs=30N×6m=180J,小明对书包做功的功率</w:t>
      </w:r>
    </w:p>
    <w:p>
      <w:pPr>
        <w:pStyle w:val="BodyText"/>
        <w:spacing w:before="8"/>
        <w:ind w:left="0"/>
        <w:rPr>
          <w:sz w:val="12"/>
        </w:rPr>
      </w:pPr>
    </w:p>
    <w:p>
      <w:pPr>
        <w:spacing w:before="0" w:line="92" w:lineRule="exact"/>
        <w:ind w:left="547" w:right="0" w:firstLine="0"/>
        <w:jc w:val="left"/>
        <w:rPr>
          <w:rFonts w:ascii="Cambria Math"/>
          <w:sz w:val="15"/>
        </w:rPr>
      </w:pPr>
      <w:r>
        <w:pict>
          <v:line id="_x0000_s1074" o:spid="_x0000_s1068" style="mso-height-relative:page;mso-position-horizontal-relative:page;mso-width-relative:page;position:absolute;z-index:-251615232" from="123.2pt,9.95pt" to="137.95pt,9.95pt" coordsize="21600,21600" stroked="t" strokecolor="black"/>
        </w:pict>
      </w:r>
      <w:r>
        <w:rPr>
          <w:rFonts w:ascii="Cambria Math"/>
          <w:sz w:val="15"/>
        </w:rPr>
        <w:t>W 180J</w:t>
      </w:r>
    </w:p>
    <w:p>
      <w:pPr>
        <w:spacing w:after="0" w:line="92" w:lineRule="exact"/>
        <w:jc w:val="left"/>
        <w:rPr>
          <w:rFonts w:ascii="Cambria Math"/>
          <w:sz w:val="15"/>
        </w:rPr>
        <w:sectPr>
          <w:type w:val="continuous"/>
          <w:pgSz w:w="13530" w:h="17450"/>
          <w:pgMar w:top="1380" w:right="1680" w:bottom="280" w:left="1680" w:header="720" w:footer="720" w:gutter="0"/>
          <w:cols w:space="708"/>
        </w:sectPr>
      </w:pPr>
    </w:p>
    <w:p>
      <w:pPr>
        <w:pStyle w:val="BodyText"/>
        <w:spacing w:line="206" w:lineRule="auto"/>
        <w:rPr>
          <w:rFonts w:ascii="Cambria Math" w:eastAsia="Cambria Math"/>
          <w:sz w:val="15"/>
        </w:rPr>
      </w:pPr>
      <w:r>
        <w:pict>
          <v:line id="_x0000_s1075" o:spid="_x0000_s1069" style="mso-height-relative:page;mso-position-horizontal-relative:page;mso-width-relative:page;position:absolute;z-index:-251614208" from="111.35pt,5.8pt" to="118.4pt,5.8pt" coordsize="21600,21600" stroked="t" strokecolor="black"/>
        </w:pict>
      </w:r>
      <w:r>
        <w:rPr>
          <w:spacing w:val="-30"/>
          <w:w w:val="105"/>
        </w:rPr>
        <w:t xml:space="preserve">为 </w:t>
      </w:r>
      <w:r>
        <w:rPr>
          <w:w w:val="105"/>
        </w:rPr>
        <w:t>P</w:t>
      </w:r>
      <w:r>
        <w:rPr>
          <w:spacing w:val="-33"/>
          <w:w w:val="105"/>
        </w:rPr>
        <w:t xml:space="preserve">= </w:t>
      </w:r>
      <w:r>
        <w:rPr>
          <w:rFonts w:ascii="Cambria Math" w:eastAsia="Cambria Math"/>
          <w:spacing w:val="-19"/>
          <w:w w:val="105"/>
          <w:position w:val="-8"/>
          <w:sz w:val="15"/>
        </w:rPr>
        <w:t>t</w:t>
      </w:r>
    </w:p>
    <w:p>
      <w:pPr>
        <w:spacing w:before="0" w:line="291" w:lineRule="exact"/>
        <w:ind w:left="2" w:right="0" w:firstLine="0"/>
        <w:jc w:val="left"/>
        <w:rPr>
          <w:rFonts w:ascii="Cambria Math"/>
          <w:sz w:val="15"/>
        </w:rPr>
      </w:pPr>
      <w:r>
        <w:br w:type="column"/>
      </w:r>
      <w:r>
        <w:rPr>
          <w:position w:val="9"/>
          <w:sz w:val="19"/>
        </w:rPr>
        <w:t>=</w:t>
      </w:r>
      <w:r>
        <w:rPr>
          <w:spacing w:val="-64"/>
          <w:position w:val="9"/>
          <w:sz w:val="19"/>
        </w:rPr>
        <w:t xml:space="preserve"> </w:t>
      </w:r>
      <w:r>
        <w:rPr>
          <w:rFonts w:ascii="Cambria Math"/>
          <w:spacing w:val="-9"/>
          <w:sz w:val="15"/>
        </w:rPr>
        <w:t>15s</w:t>
      </w:r>
    </w:p>
    <w:p>
      <w:pPr>
        <w:pStyle w:val="BodyText"/>
        <w:spacing w:line="217" w:lineRule="exact"/>
        <w:ind w:left="-6"/>
      </w:pPr>
      <w:r>
        <w:br w:type="column"/>
      </w:r>
      <w:r>
        <w:t>=12W。</w:t>
      </w:r>
    </w:p>
    <w:p>
      <w:pPr>
        <w:spacing w:after="0" w:line="217" w:lineRule="exact"/>
        <w:sectPr>
          <w:type w:val="continuous"/>
          <w:pgSz w:w="13530" w:h="17450"/>
          <w:pgMar w:top="1380" w:right="1680" w:bottom="280" w:left="1680" w:header="720" w:footer="720" w:gutter="0"/>
          <w:cols w:num="3" w:space="708" w:equalWidth="0">
            <w:col w:w="647" w:space="40"/>
            <w:col w:w="359" w:space="39"/>
            <w:col w:w="9085"/>
          </w:cols>
        </w:sectPr>
      </w:pPr>
    </w:p>
    <w:p>
      <w:pPr>
        <w:pStyle w:val="BodyText"/>
        <w:spacing w:before="49" w:line="280" w:lineRule="auto"/>
        <w:ind w:right="159"/>
        <w:jc w:val="both"/>
      </w:pPr>
      <w:r>
        <w:drawing>
          <wp:anchor distT="0" distB="0" distL="0" distR="0" simplePos="0" relativeHeight="251664384" behindDoc="0" locked="0" layoutInCell="1" allowOverlap="1">
            <wp:simplePos x="0" y="0"/>
            <wp:positionH relativeFrom="page">
              <wp:posOffset>3751580</wp:posOffset>
            </wp:positionH>
            <wp:positionV relativeFrom="paragraph">
              <wp:posOffset>597535</wp:posOffset>
            </wp:positionV>
            <wp:extent cx="1091565" cy="704215"/>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42111" name="image9.jpeg"/>
                    <pic:cNvPicPr>
                      <a:picLocks noChangeAspect="1"/>
                    </pic:cNvPicPr>
                  </pic:nvPicPr>
                  <pic:blipFill>
                    <a:blip xmlns:r="http://schemas.openxmlformats.org/officeDocument/2006/relationships" r:embed="rId14" cstate="print"/>
                    <a:stretch>
                      <a:fillRect/>
                    </a:stretch>
                  </pic:blipFill>
                  <pic:spPr>
                    <a:xfrm>
                      <a:off x="0" y="0"/>
                      <a:ext cx="1091490" cy="704088"/>
                    </a:xfrm>
                    <a:prstGeom prst="rect">
                      <a:avLst/>
                    </a:prstGeom>
                  </pic:spPr>
                </pic:pic>
              </a:graphicData>
            </a:graphic>
          </wp:anchor>
        </w:drawing>
      </w:r>
      <w:r>
        <w:t>5.“汽车共享”在丽水市推出以来受到市民的青睐,它属于公共交通的补充,可以满足人们自驾出行的需求。如图是我市一款按租用时间收费的电动共享汽车。五一期间,小科一家租用该款电动共享汽车去旅游, 从租车点一路不停行驶 105 千米到达目的地,若全程的速度为 70 千米/时。回答下列问题:</w:t>
      </w:r>
    </w:p>
    <w:p>
      <w:pPr>
        <w:pStyle w:val="ListParagraph"/>
        <w:numPr>
          <w:ilvl w:val="0"/>
          <w:numId w:val="7"/>
        </w:numPr>
        <w:tabs>
          <w:tab w:val="left" w:pos="406"/>
          <w:tab w:val="left" w:pos="3443"/>
        </w:tabs>
        <w:spacing w:before="72" w:after="0" w:line="240" w:lineRule="auto"/>
        <w:ind w:left="405" w:right="0" w:hanging="285"/>
        <w:jc w:val="left"/>
        <w:rPr>
          <w:sz w:val="19"/>
        </w:rPr>
      </w:pPr>
      <w:r>
        <w:rPr>
          <w:sz w:val="19"/>
        </w:rPr>
        <w:t>推广电动共享汽车的好处有</w:t>
      </w:r>
      <w:r>
        <w:rPr>
          <w:sz w:val="19"/>
          <w:u w:val="single"/>
        </w:rPr>
        <w:t xml:space="preserve"> </w:t>
      </w:r>
      <w:r>
        <w:rPr>
          <w:sz w:val="19"/>
          <w:u w:val="single"/>
        </w:rPr>
        <w:tab/>
      </w:r>
      <w:r>
        <w:rPr>
          <w:sz w:val="19"/>
        </w:rPr>
        <w:t>(答出一点即可);</w:t>
      </w:r>
    </w:p>
    <w:p>
      <w:pPr>
        <w:pStyle w:val="ListParagraph"/>
        <w:numPr>
          <w:ilvl w:val="0"/>
          <w:numId w:val="7"/>
        </w:numPr>
        <w:tabs>
          <w:tab w:val="left" w:pos="406"/>
          <w:tab w:val="left" w:pos="7814"/>
        </w:tabs>
        <w:spacing w:before="42" w:after="0" w:line="240" w:lineRule="auto"/>
        <w:ind w:left="405" w:right="0" w:hanging="285"/>
        <w:jc w:val="left"/>
        <w:rPr>
          <w:sz w:val="19"/>
        </w:rPr>
      </w:pPr>
      <w:r>
        <w:rPr>
          <w:sz w:val="19"/>
        </w:rPr>
        <w:t>租用该电动汽车的价格为</w:t>
      </w:r>
      <w:r>
        <w:rPr>
          <w:spacing w:val="-54"/>
          <w:sz w:val="19"/>
        </w:rPr>
        <w:t xml:space="preserve"> </w:t>
      </w:r>
      <w:r>
        <w:rPr>
          <w:sz w:val="19"/>
        </w:rPr>
        <w:t>0.5</w:t>
      </w:r>
      <w:r>
        <w:rPr>
          <w:spacing w:val="-49"/>
          <w:sz w:val="19"/>
        </w:rPr>
        <w:t xml:space="preserve"> </w:t>
      </w:r>
      <w:r>
        <w:rPr>
          <w:sz w:val="19"/>
        </w:rPr>
        <w:t>元/分钟,小科一家从租车点到目的地的租车费用为</w:t>
      </w:r>
      <w:r>
        <w:rPr>
          <w:sz w:val="19"/>
          <w:u w:val="single"/>
        </w:rPr>
        <w:t xml:space="preserve"> </w:t>
      </w:r>
      <w:r>
        <w:rPr>
          <w:sz w:val="19"/>
          <w:u w:val="single"/>
        </w:rPr>
        <w:tab/>
      </w:r>
      <w:r>
        <w:rPr>
          <w:sz w:val="19"/>
        </w:rPr>
        <w:t>元;</w:t>
      </w:r>
    </w:p>
    <w:p>
      <w:pPr>
        <w:pStyle w:val="ListParagraph"/>
        <w:numPr>
          <w:ilvl w:val="0"/>
          <w:numId w:val="7"/>
        </w:numPr>
        <w:tabs>
          <w:tab w:val="left" w:pos="406"/>
        </w:tabs>
        <w:spacing w:before="40" w:after="0" w:line="280" w:lineRule="auto"/>
        <w:ind w:left="120" w:right="160" w:firstLine="0"/>
        <w:jc w:val="left"/>
        <w:rPr>
          <w:sz w:val="19"/>
        </w:rPr>
      </w:pPr>
      <w:r>
        <w:rPr>
          <w:spacing w:val="-4"/>
          <w:sz w:val="19"/>
        </w:rPr>
        <w:t xml:space="preserve">该电动汽车发动机的额定功率为 </w:t>
      </w:r>
      <w:r>
        <w:rPr>
          <w:sz w:val="19"/>
        </w:rPr>
        <w:t>30</w:t>
      </w:r>
      <w:r>
        <w:rPr>
          <w:spacing w:val="-10"/>
          <w:sz w:val="19"/>
        </w:rPr>
        <w:t xml:space="preserve"> 千瓦,若汽车以额定功率在水平路面匀速直线行驶时,所受的阻力恒为 </w:t>
      </w:r>
      <w:r>
        <w:rPr>
          <w:sz w:val="19"/>
        </w:rPr>
        <w:t>1200</w:t>
      </w:r>
      <w:r>
        <w:rPr>
          <w:spacing w:val="-13"/>
          <w:sz w:val="19"/>
        </w:rPr>
        <w:t xml:space="preserve"> 牛,汽车的速度为多少?</w:t>
      </w:r>
    </w:p>
    <w:p>
      <w:pPr>
        <w:pStyle w:val="BodyText"/>
        <w:spacing w:before="2"/>
        <w:jc w:val="both"/>
      </w:pPr>
      <w:r>
        <w:t>答案 (1)绿色环保 (2)45  (3)25m/s</w:t>
      </w:r>
    </w:p>
    <w:p>
      <w:pPr>
        <w:pStyle w:val="BodyText"/>
        <w:spacing w:before="42"/>
        <w:jc w:val="both"/>
      </w:pPr>
      <w:r>
        <w:t>解析 (1)电动共享汽车相比普通汽车有无尾气、噪声小的特点,即绿色环保;</w:t>
      </w:r>
    </w:p>
    <w:p>
      <w:pPr>
        <w:pStyle w:val="ListParagraph"/>
        <w:numPr>
          <w:ilvl w:val="1"/>
          <w:numId w:val="7"/>
        </w:numPr>
        <w:tabs>
          <w:tab w:val="left" w:pos="785"/>
        </w:tabs>
        <w:spacing w:before="39" w:after="0" w:line="240" w:lineRule="auto"/>
        <w:ind w:left="784" w:right="0" w:hanging="285"/>
        <w:jc w:val="left"/>
        <w:rPr>
          <w:sz w:val="19"/>
        </w:rPr>
      </w:pPr>
      <w:r>
        <w:rPr>
          <w:spacing w:val="4"/>
          <w:sz w:val="19"/>
        </w:rPr>
        <w:t>电动共享汽车行驶的距离</w:t>
      </w:r>
      <w:r>
        <w:rPr>
          <w:sz w:val="19"/>
        </w:rPr>
        <w:t>s=105km</w:t>
      </w:r>
      <w:r>
        <w:rPr>
          <w:spacing w:val="-7"/>
          <w:sz w:val="19"/>
        </w:rPr>
        <w:t xml:space="preserve">,全程的速度 </w:t>
      </w:r>
      <w:r>
        <w:rPr>
          <w:sz w:val="19"/>
        </w:rPr>
        <w:t>v=70km/h,</w:t>
      </w:r>
    </w:p>
    <w:p>
      <w:pPr>
        <w:spacing w:after="0" w:line="240" w:lineRule="auto"/>
        <w:jc w:val="left"/>
        <w:rPr>
          <w:sz w:val="19"/>
        </w:rPr>
        <w:sectPr>
          <w:pgSz w:w="13530" w:h="17450"/>
          <w:pgMar w:top="1420" w:right="1680" w:bottom="280" w:left="1680" w:header="720" w:footer="720" w:gutter="0"/>
          <w:cols w:space="708"/>
        </w:sectPr>
      </w:pPr>
    </w:p>
    <w:p>
      <w:pPr>
        <w:spacing w:before="131" w:line="119" w:lineRule="exact"/>
        <w:ind w:left="0" w:right="100" w:firstLine="0"/>
        <w:jc w:val="right"/>
        <w:rPr>
          <w:rFonts w:ascii="Cambria Math"/>
          <w:sz w:val="15"/>
        </w:rPr>
      </w:pPr>
      <w:r>
        <w:rPr>
          <w:rFonts w:ascii="Cambria Math"/>
          <w:w w:val="106"/>
          <w:sz w:val="15"/>
        </w:rPr>
        <w:t>s</w:t>
      </w:r>
    </w:p>
    <w:p>
      <w:pPr>
        <w:pStyle w:val="BodyText"/>
        <w:spacing w:line="88" w:lineRule="exact"/>
        <w:ind w:left="499"/>
      </w:pPr>
      <w:r>
        <w:pict>
          <v:line id="_x0000_s1076" o:spid="_x0000_s1070" style="mso-height-relative:page;mso-position-horizontal-relative:page;mso-width-relative:page;position:absolute;z-index:251671552" from="236.5pt,3.95pt" to="262.75pt,3.95pt" coordsize="21600,21600" stroked="t" strokecolor="black"/>
        </w:pict>
      </w:r>
      <w:r>
        <w:t>电动共享汽车行驶的时间:t</w:t>
      </w:r>
      <w:r>
        <w:rPr>
          <w:spacing w:val="-11"/>
        </w:rPr>
        <w:t>= =</w:t>
      </w:r>
    </w:p>
    <w:p>
      <w:pPr>
        <w:pStyle w:val="BodyText"/>
        <w:spacing w:line="20" w:lineRule="exact"/>
        <w:ind w:left="2868"/>
        <w:rPr>
          <w:sz w:val="2"/>
        </w:rPr>
      </w:pPr>
      <w:r>
        <w:rPr>
          <w:sz w:val="2"/>
        </w:rPr>
        <w:pict>
          <v:group id="_x0000_s1077" o:spid="_x0000_i1071" style="width:4.1pt;height:0.65pt" coordsize="82,13">
            <v:line id="_x0000_s1078" o:spid="_x0000_s1072" style="position:absolute" from="0,120" to="1640,120" coordsize="21600,21600" stroked="t" strokecolor="black"/>
            <w10:anchorlock/>
          </v:group>
        </w:pict>
      </w:r>
    </w:p>
    <w:p>
      <w:pPr>
        <w:spacing w:before="131"/>
        <w:ind w:left="-4" w:right="0" w:firstLine="0"/>
        <w:jc w:val="left"/>
        <w:rPr>
          <w:rFonts w:ascii="Cambria Math"/>
          <w:sz w:val="15"/>
        </w:rPr>
      </w:pPr>
      <w:r>
        <w:br w:type="column"/>
      </w:r>
      <w:r>
        <w:rPr>
          <w:rFonts w:ascii="Cambria Math"/>
          <w:w w:val="95"/>
          <w:sz w:val="15"/>
        </w:rPr>
        <w:t>105km</w:t>
      </w:r>
    </w:p>
    <w:p>
      <w:pPr>
        <w:pStyle w:val="BodyText"/>
        <w:spacing w:before="6"/>
        <w:ind w:left="0"/>
        <w:rPr>
          <w:rFonts w:ascii="Cambria Math"/>
          <w:sz w:val="16"/>
        </w:rPr>
      </w:pPr>
      <w:r>
        <w:br w:type="column"/>
      </w:r>
    </w:p>
    <w:p>
      <w:pPr>
        <w:pStyle w:val="BodyText"/>
        <w:spacing w:line="144" w:lineRule="exact"/>
        <w:ind w:left="-4"/>
      </w:pPr>
      <w:r>
        <w:t>=1.5h=90min,</w:t>
      </w:r>
    </w:p>
    <w:p>
      <w:pPr>
        <w:spacing w:after="0" w:line="144" w:lineRule="exact"/>
        <w:sectPr>
          <w:type w:val="continuous"/>
          <w:pgSz w:w="13530" w:h="17450"/>
          <w:pgMar w:top="1380" w:right="1680" w:bottom="280" w:left="1680" w:header="720" w:footer="720" w:gutter="0"/>
          <w:cols w:num="3" w:space="708" w:equalWidth="0">
            <w:col w:w="3052" w:space="40"/>
            <w:col w:w="448" w:space="39"/>
            <w:col w:w="6591"/>
          </w:cols>
        </w:sectPr>
      </w:pPr>
    </w:p>
    <w:p>
      <w:pPr>
        <w:spacing w:before="0" w:line="164" w:lineRule="exact"/>
        <w:ind w:left="2875" w:right="0" w:firstLine="0"/>
        <w:jc w:val="left"/>
        <w:rPr>
          <w:rFonts w:ascii="Cambria Math"/>
          <w:sz w:val="15"/>
        </w:rPr>
      </w:pPr>
      <w:r>
        <w:rPr>
          <w:rFonts w:ascii="Cambria Math"/>
          <w:w w:val="105"/>
          <w:sz w:val="15"/>
        </w:rPr>
        <w:t>v 70km</w:t>
      </w:r>
      <w:r>
        <w:rPr>
          <w:w w:val="105"/>
          <w:sz w:val="15"/>
        </w:rPr>
        <w:t>/</w:t>
      </w:r>
      <w:r>
        <w:rPr>
          <w:rFonts w:ascii="Cambria Math"/>
          <w:w w:val="105"/>
          <w:sz w:val="15"/>
        </w:rPr>
        <w:t>h</w:t>
      </w:r>
    </w:p>
    <w:p>
      <w:pPr>
        <w:pStyle w:val="BodyText"/>
        <w:spacing w:before="3"/>
        <w:ind w:left="0"/>
        <w:rPr>
          <w:rFonts w:ascii="Cambria Math"/>
          <w:sz w:val="12"/>
        </w:rPr>
      </w:pPr>
    </w:p>
    <w:p>
      <w:pPr>
        <w:pStyle w:val="BodyText"/>
        <w:spacing w:before="1"/>
        <w:ind w:left="499"/>
      </w:pPr>
      <w:r>
        <w:t>因为租用该电动汽车的价格为 0.5 元/分钟,</w:t>
      </w:r>
    </w:p>
    <w:p>
      <w:pPr>
        <w:pStyle w:val="BodyText"/>
        <w:spacing w:before="42"/>
        <w:ind w:left="499"/>
      </w:pPr>
      <w:r>
        <w:t>所以小科一家从租车点到目的地的租车费用为:0.5 元/min×90min=45 元;</w:t>
      </w:r>
    </w:p>
    <w:p>
      <w:pPr>
        <w:pStyle w:val="ListParagraph"/>
        <w:numPr>
          <w:ilvl w:val="1"/>
          <w:numId w:val="7"/>
        </w:numPr>
        <w:tabs>
          <w:tab w:val="left" w:pos="785"/>
        </w:tabs>
        <w:spacing w:before="42" w:after="0" w:line="278" w:lineRule="auto"/>
        <w:ind w:left="499" w:right="3675" w:firstLine="0"/>
        <w:jc w:val="left"/>
        <w:rPr>
          <w:sz w:val="19"/>
        </w:rPr>
      </w:pPr>
      <w:r>
        <w:rPr>
          <w:sz w:val="19"/>
        </w:rPr>
        <w:t>因为汽车在水平路面上匀速行驶,受到的牵引力和阻力是一对平衡力, 由二力平衡条件可知,发动机所提供的牵引力:F=f=1200N;</w:t>
      </w:r>
    </w:p>
    <w:p>
      <w:pPr>
        <w:tabs>
          <w:tab w:val="left" w:pos="3935"/>
        </w:tabs>
        <w:spacing w:before="95" w:line="90" w:lineRule="exact"/>
        <w:ind w:left="1116" w:right="0" w:firstLine="0"/>
        <w:jc w:val="left"/>
        <w:rPr>
          <w:rFonts w:ascii="Cambria Math"/>
          <w:sz w:val="15"/>
        </w:rPr>
      </w:pPr>
      <w:r>
        <w:rPr>
          <w:rFonts w:ascii="Cambria Math"/>
          <w:w w:val="105"/>
          <w:sz w:val="15"/>
        </w:rPr>
        <w:t xml:space="preserve">W </w:t>
      </w:r>
      <w:r>
        <w:rPr>
          <w:rFonts w:ascii="Cambria Math"/>
          <w:spacing w:val="30"/>
          <w:w w:val="105"/>
          <w:sz w:val="15"/>
        </w:rPr>
        <w:t xml:space="preserve"> </w:t>
      </w:r>
      <w:r>
        <w:rPr>
          <w:rFonts w:ascii="Cambria Math"/>
          <w:w w:val="105"/>
          <w:sz w:val="15"/>
        </w:rPr>
        <w:t>Fs</w:t>
      </w:r>
      <w:r>
        <w:rPr>
          <w:rFonts w:ascii="Cambria Math"/>
          <w:w w:val="105"/>
          <w:sz w:val="15"/>
        </w:rPr>
        <w:tab/>
      </w:r>
      <w:r>
        <w:rPr>
          <w:rFonts w:ascii="Cambria Math"/>
          <w:w w:val="105"/>
          <w:sz w:val="15"/>
        </w:rPr>
        <w:t>P</w:t>
      </w:r>
      <w:r>
        <w:rPr>
          <w:rFonts w:ascii="Cambria Math"/>
          <w:spacing w:val="28"/>
          <w:w w:val="105"/>
          <w:sz w:val="15"/>
        </w:rPr>
        <w:t xml:space="preserve"> </w:t>
      </w:r>
      <w:r>
        <w:rPr>
          <w:rFonts w:ascii="Cambria Math"/>
          <w:w w:val="105"/>
          <w:sz w:val="15"/>
        </w:rPr>
        <w:t>30000W</w:t>
      </w:r>
    </w:p>
    <w:p>
      <w:pPr>
        <w:spacing w:before="0" w:line="204" w:lineRule="auto"/>
        <w:ind w:left="499" w:right="0" w:firstLine="0"/>
        <w:jc w:val="left"/>
        <w:rPr>
          <w:sz w:val="19"/>
        </w:rPr>
      </w:pPr>
      <w:r>
        <w:pict>
          <v:line id="_x0000_s1079" o:spid="_x0000_s1073" style="mso-height-relative:page;mso-position-horizontal-relative:page;mso-width-relative:page;position:absolute;z-index:-251613184" from="139.8pt,6pt" to="146.95pt,6pt" coordsize="21600,21600" stroked="t" strokecolor="black"/>
        </w:pict>
      </w:r>
      <w:r>
        <w:pict>
          <v:line id="_x0000_s1080" o:spid="_x0000_s1074" style="mso-height-relative:page;mso-position-horizontal-relative:page;mso-width-relative:page;position:absolute;z-index:-251612160" from="151.65pt,6pt" to="159.65pt,6pt" coordsize="21600,21600" stroked="t" strokecolor="black"/>
        </w:pict>
      </w:r>
      <w:r>
        <w:pict>
          <v:line id="_x0000_s1081" o:spid="_x0000_s1075" style="mso-height-relative:page;mso-position-horizontal-relative:page;mso-width-relative:page;position:absolute;z-index:-251611136" from="280.75pt,6pt" to="285.4pt,6pt" coordsize="21600,21600" stroked="t" strokecolor="black"/>
        </w:pict>
      </w:r>
      <w:r>
        <w:pict>
          <v:line id="_x0000_s1082" o:spid="_x0000_s1076" style="mso-height-relative:page;mso-position-horizontal-relative:page;mso-width-relative:page;position:absolute;z-index:-251610112" from="290.25pt,6pt" to="317.85pt,6pt" coordsize="21600,21600" stroked="t" strokecolor="black"/>
        </w:pict>
      </w:r>
      <w:r>
        <w:rPr>
          <w:sz w:val="19"/>
        </w:rPr>
        <w:t xml:space="preserve">根据 P= </w:t>
      </w:r>
      <w:r>
        <w:rPr>
          <w:rFonts w:ascii="Cambria Math" w:eastAsia="Cambria Math"/>
          <w:position w:val="-9"/>
          <w:sz w:val="15"/>
        </w:rPr>
        <w:t xml:space="preserve">t </w:t>
      </w:r>
      <w:r>
        <w:rPr>
          <w:sz w:val="19"/>
        </w:rPr>
        <w:t xml:space="preserve">= </w:t>
      </w:r>
      <w:r>
        <w:rPr>
          <w:rFonts w:ascii="Cambria Math" w:eastAsia="Cambria Math"/>
          <w:position w:val="-9"/>
          <w:sz w:val="15"/>
        </w:rPr>
        <w:t xml:space="preserve">t </w:t>
      </w:r>
      <w:r>
        <w:rPr>
          <w:sz w:val="19"/>
        </w:rPr>
        <w:t>=Fv 可得,汽车行驶的速度:v=</w:t>
      </w:r>
      <w:r>
        <w:rPr>
          <w:rFonts w:ascii="Cambria Math" w:eastAsia="Cambria Math"/>
          <w:position w:val="-8"/>
          <w:sz w:val="15"/>
        </w:rPr>
        <w:t>F</w:t>
      </w:r>
      <w:r>
        <w:rPr>
          <w:sz w:val="19"/>
        </w:rPr>
        <w:t xml:space="preserve">= </w:t>
      </w:r>
      <w:r>
        <w:rPr>
          <w:rFonts w:ascii="Cambria Math" w:eastAsia="Cambria Math"/>
          <w:position w:val="-9"/>
          <w:sz w:val="15"/>
        </w:rPr>
        <w:t xml:space="preserve">1200N </w:t>
      </w:r>
      <w:r>
        <w:rPr>
          <w:sz w:val="19"/>
        </w:rPr>
        <w:t>=25m/s。</w:t>
      </w:r>
    </w:p>
    <w:p>
      <w:pPr>
        <w:pStyle w:val="Heading1"/>
        <w:spacing w:before="172" w:line="280" w:lineRule="auto"/>
      </w:pPr>
      <w:r>
        <w:t>核心素养全练拓展训练</w:t>
      </w:r>
    </w:p>
    <w:p>
      <w:pPr>
        <w:spacing w:before="0" w:line="226" w:lineRule="exact"/>
        <w:ind w:left="120" w:right="0" w:firstLine="0"/>
        <w:jc w:val="left"/>
        <w:rPr>
          <w:sz w:val="19"/>
        </w:rPr>
      </w:pPr>
      <w:r>
        <w:rPr>
          <w:sz w:val="19"/>
        </w:rPr>
        <w:t>1.</w:t>
      </w:r>
      <w:r>
        <w:rPr>
          <w:sz w:val="17"/>
        </w:rPr>
        <w:t>(2018 山东临沂模拟)</w:t>
      </w:r>
      <w:r>
        <w:rPr>
          <w:sz w:val="19"/>
        </w:rPr>
        <w:t>已知雨滴在空中竖直下落时所受空气阻力与速度大小的二次方成正比,且不同质量的雨滴所受空气</w:t>
      </w:r>
    </w:p>
    <w:p>
      <w:pPr>
        <w:pStyle w:val="BodyText"/>
        <w:tabs>
          <w:tab w:val="left" w:pos="7435"/>
        </w:tabs>
        <w:spacing w:before="42" w:line="280" w:lineRule="auto"/>
        <w:ind w:right="205"/>
      </w:pPr>
      <w:r>
        <w:rPr>
          <w:spacing w:val="-1"/>
        </w:rPr>
        <w:t>阻力与</w:t>
      </w:r>
      <w:r>
        <w:rPr>
          <w:spacing w:val="2"/>
        </w:rPr>
        <w:t>速</w:t>
      </w:r>
      <w:r>
        <w:rPr>
          <w:spacing w:val="-1"/>
        </w:rPr>
        <w:t>度大小的二</w:t>
      </w:r>
      <w:r>
        <w:rPr>
          <w:spacing w:val="2"/>
        </w:rPr>
        <w:t>次</w:t>
      </w:r>
      <w:r>
        <w:rPr>
          <w:spacing w:val="-1"/>
        </w:rPr>
        <w:t>方的比值相</w:t>
      </w:r>
      <w:r>
        <w:rPr>
          <w:spacing w:val="2"/>
        </w:rPr>
        <w:t>同</w:t>
      </w:r>
      <w:r>
        <w:rPr>
          <w:spacing w:val="-1"/>
        </w:rPr>
        <w:t>。现有两滴</w:t>
      </w:r>
      <w:r>
        <w:rPr>
          <w:spacing w:val="2"/>
        </w:rPr>
        <w:t>质</w:t>
      </w:r>
      <w:r>
        <w:rPr>
          <w:spacing w:val="-1"/>
        </w:rPr>
        <w:t>量分别</w:t>
      </w:r>
      <w:r>
        <w:t>为</w:t>
      </w:r>
      <w:r>
        <w:rPr>
          <w:spacing w:val="-48"/>
        </w:rPr>
        <w:t xml:space="preserve"> </w:t>
      </w:r>
      <w:r>
        <w:rPr>
          <w:spacing w:val="-2"/>
        </w:rPr>
        <w:t>m</w:t>
      </w:r>
      <w:r>
        <w:rPr>
          <w:w w:val="106"/>
          <w:position w:val="-2"/>
          <w:sz w:val="9"/>
        </w:rPr>
        <w:t>1</w:t>
      </w:r>
      <w:r>
        <w:rPr>
          <w:spacing w:val="-21"/>
          <w:position w:val="-2"/>
          <w:sz w:val="9"/>
        </w:rPr>
        <w:t xml:space="preserve"> </w:t>
      </w:r>
      <w:r>
        <w:t>和</w:t>
      </w:r>
      <w:r>
        <w:rPr>
          <w:spacing w:val="-48"/>
        </w:rPr>
        <w:t xml:space="preserve"> </w:t>
      </w:r>
      <w:r>
        <w:rPr>
          <w:spacing w:val="1"/>
        </w:rPr>
        <w:t>m</w:t>
      </w:r>
      <w:r>
        <w:rPr>
          <w:w w:val="106"/>
          <w:position w:val="-2"/>
          <w:sz w:val="9"/>
        </w:rPr>
        <w:t>2</w:t>
      </w:r>
      <w:r>
        <w:rPr>
          <w:spacing w:val="-24"/>
          <w:position w:val="-2"/>
          <w:sz w:val="9"/>
        </w:rPr>
        <w:t xml:space="preserve"> </w:t>
      </w:r>
      <w:r>
        <w:rPr>
          <w:spacing w:val="-1"/>
        </w:rPr>
        <w:t>的雨滴</w:t>
      </w:r>
      <w:r>
        <w:rPr>
          <w:spacing w:val="2"/>
        </w:rPr>
        <w:t>从</w:t>
      </w:r>
      <w:r>
        <w:rPr>
          <w:spacing w:val="-1"/>
        </w:rPr>
        <w:t>空中竖直下</w:t>
      </w:r>
      <w:r>
        <w:rPr>
          <w:spacing w:val="2"/>
        </w:rPr>
        <w:t>落</w:t>
      </w:r>
      <w:r>
        <w:rPr>
          <w:spacing w:val="1"/>
        </w:rPr>
        <w:t>,</w:t>
      </w:r>
      <w:r>
        <w:rPr>
          <w:spacing w:val="-1"/>
        </w:rPr>
        <w:t>在落到</w:t>
      </w:r>
      <w:r>
        <w:rPr>
          <w:spacing w:val="2"/>
        </w:rPr>
        <w:t>地</w:t>
      </w:r>
      <w:r>
        <w:rPr>
          <w:spacing w:val="-1"/>
        </w:rPr>
        <w:t>面之前都已</w:t>
      </w:r>
      <w:r>
        <w:rPr>
          <w:spacing w:val="2"/>
        </w:rPr>
        <w:t>做</w:t>
      </w:r>
      <w:r>
        <w:rPr>
          <w:spacing w:val="-1"/>
        </w:rPr>
        <w:t>匀</w:t>
      </w:r>
      <w:r>
        <w:t>速直线运动,那么在两滴雨滴落地之前做匀速直线运动的过程中,其重力的功率之比为(</w:t>
      </w:r>
      <w:r>
        <w:tab/>
      </w:r>
      <w:r>
        <w:t>)</w:t>
      </w:r>
    </w:p>
    <w:p>
      <w:pPr>
        <w:pStyle w:val="BodyText"/>
        <w:spacing w:line="240" w:lineRule="exact"/>
        <w:rPr>
          <w:rFonts w:ascii="Cambria Math" w:hAnsi="Cambria Math"/>
        </w:rPr>
      </w:pPr>
      <w:r>
        <w:drawing>
          <wp:anchor distT="0" distB="0" distL="0" distR="0" simplePos="0" relativeHeight="251673600" behindDoc="1" locked="0" layoutInCell="1" allowOverlap="1">
            <wp:simplePos x="0" y="0"/>
            <wp:positionH relativeFrom="page">
              <wp:posOffset>1722755</wp:posOffset>
            </wp:positionH>
            <wp:positionV relativeFrom="paragraph">
              <wp:posOffset>33020</wp:posOffset>
            </wp:positionV>
            <wp:extent cx="227965" cy="116205"/>
            <wp:effectExtent l="0" t="0" r="0" b="0"/>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169090" name="image10.png"/>
                    <pic:cNvPicPr>
                      <a:picLocks noChangeAspect="1"/>
                    </pic:cNvPicPr>
                  </pic:nvPicPr>
                  <pic:blipFill>
                    <a:blip xmlns:r="http://schemas.openxmlformats.org/officeDocument/2006/relationships" r:embed="rId15" cstate="print"/>
                    <a:stretch>
                      <a:fillRect/>
                    </a:stretch>
                  </pic:blipFill>
                  <pic:spPr>
                    <a:xfrm>
                      <a:off x="0" y="0"/>
                      <a:ext cx="227672" cy="116204"/>
                    </a:xfrm>
                    <a:prstGeom prst="rect">
                      <a:avLst/>
                    </a:prstGeom>
                  </pic:spPr>
                </pic:pic>
              </a:graphicData>
            </a:graphic>
          </wp:anchor>
        </w:drawing>
      </w:r>
      <w:r>
        <w:drawing>
          <wp:anchor distT="0" distB="0" distL="0" distR="0" simplePos="0" relativeHeight="251674624" behindDoc="1" locked="0" layoutInCell="1" allowOverlap="1">
            <wp:simplePos x="0" y="0"/>
            <wp:positionH relativeFrom="page">
              <wp:posOffset>2072640</wp:posOffset>
            </wp:positionH>
            <wp:positionV relativeFrom="paragraph">
              <wp:posOffset>33020</wp:posOffset>
            </wp:positionV>
            <wp:extent cx="227965" cy="116205"/>
            <wp:effectExtent l="0" t="0" r="0" b="0"/>
            <wp:wrapNone/>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122120" name="image10.png"/>
                    <pic:cNvPicPr>
                      <a:picLocks noChangeAspect="1"/>
                    </pic:cNvPicPr>
                  </pic:nvPicPr>
                  <pic:blipFill>
                    <a:blip xmlns:r="http://schemas.openxmlformats.org/officeDocument/2006/relationships" r:embed="rId15" cstate="print"/>
                    <a:stretch>
                      <a:fillRect/>
                    </a:stretch>
                  </pic:blipFill>
                  <pic:spPr>
                    <a:xfrm>
                      <a:off x="0" y="0"/>
                      <a:ext cx="227672" cy="116204"/>
                    </a:xfrm>
                    <a:prstGeom prst="rect">
                      <a:avLst/>
                    </a:prstGeom>
                  </pic:spPr>
                </pic:pic>
              </a:graphicData>
            </a:graphic>
          </wp:anchor>
        </w:drawing>
      </w:r>
      <w:r>
        <w:rPr>
          <w:spacing w:val="1"/>
        </w:rPr>
        <w:t>A.</w:t>
      </w:r>
      <w:r>
        <w:rPr>
          <w:spacing w:val="-2"/>
        </w:rPr>
        <w:t>m</w:t>
      </w:r>
      <w:r>
        <w:rPr>
          <w:spacing w:val="-3"/>
          <w:w w:val="106"/>
          <w:position w:val="-2"/>
          <w:sz w:val="9"/>
        </w:rPr>
        <w:t>1</w:t>
      </w:r>
      <w:r>
        <w:rPr>
          <w:spacing w:val="-1"/>
        </w:rPr>
        <w:t>∶</w:t>
      </w:r>
      <w:r>
        <w:rPr>
          <w:spacing w:val="1"/>
        </w:rPr>
        <w:t>m</w:t>
      </w:r>
      <w:r>
        <w:rPr>
          <w:w w:val="106"/>
          <w:position w:val="-2"/>
          <w:sz w:val="9"/>
        </w:rPr>
        <w:t>2</w:t>
      </w:r>
      <w:r>
        <w:rPr>
          <w:spacing w:val="10"/>
          <w:position w:val="-2"/>
          <w:sz w:val="9"/>
        </w:rPr>
        <w:t xml:space="preserve"> </w:t>
      </w:r>
      <w:r>
        <w:rPr>
          <w:spacing w:val="1"/>
        </w:rPr>
        <w:t>B</w:t>
      </w:r>
      <w:r>
        <w:t>.</w:t>
      </w:r>
      <w:r>
        <w:rPr>
          <w:spacing w:val="28"/>
        </w:rPr>
        <w:t xml:space="preserve"> </w:t>
      </w:r>
      <w:r>
        <w:rPr>
          <w:rFonts w:ascii="Cambria Math" w:hAnsi="Cambria Math"/>
          <w:spacing w:val="-1"/>
          <w:w w:val="100"/>
        </w:rPr>
        <w:t>m</w:t>
      </w:r>
      <w:r>
        <w:rPr>
          <w:rFonts w:ascii="Cambria Math" w:hAnsi="Cambria Math"/>
          <w:spacing w:val="7"/>
          <w:w w:val="94"/>
          <w:vertAlign w:val="subscript"/>
        </w:rPr>
        <w:t>1</w:t>
      </w:r>
      <w:r>
        <w:rPr>
          <w:vertAlign w:val="baseline"/>
        </w:rPr>
        <w:t>∶</w:t>
      </w:r>
      <w:r>
        <w:rPr>
          <w:spacing w:val="27"/>
          <w:vertAlign w:val="baseline"/>
        </w:rPr>
        <w:t xml:space="preserve"> </w:t>
      </w:r>
      <w:r>
        <w:rPr>
          <w:rFonts w:ascii="Cambria Math" w:hAnsi="Cambria Math"/>
          <w:spacing w:val="1"/>
          <w:w w:val="100"/>
          <w:vertAlign w:val="baseline"/>
        </w:rPr>
        <w:t>m</w:t>
      </w:r>
      <w:r>
        <w:rPr>
          <w:rFonts w:ascii="Cambria Math" w:hAnsi="Cambria Math"/>
          <w:w w:val="94"/>
          <w:vertAlign w:val="subscript"/>
        </w:rPr>
        <w:t>2</w:t>
      </w:r>
    </w:p>
    <w:p>
      <w:pPr>
        <w:pStyle w:val="BodyText"/>
        <w:spacing w:before="7"/>
        <w:ind w:left="0"/>
        <w:rPr>
          <w:rFonts w:ascii="Cambria Math"/>
          <w:sz w:val="10"/>
        </w:rPr>
      </w:pPr>
    </w:p>
    <w:p>
      <w:pPr>
        <w:pStyle w:val="BodyText"/>
        <w:tabs>
          <w:tab w:val="left" w:pos="1559"/>
        </w:tabs>
        <w:spacing w:before="105"/>
        <w:rPr>
          <w:rFonts w:ascii="Cambria Math" w:hAnsi="Cambria Math"/>
        </w:rPr>
      </w:pPr>
      <w:r>
        <w:pict>
          <v:shape id="_x0000_s1083" o:spid="_x0000_s1077" style="width:18.85pt;height:21.2pt;margin-top:1.35pt;margin-left:99.65pt;mso-height-relative:page;mso-position-horizontal-relative:page;mso-width-relative:page;position:absolute;z-index:-251609088" coordorigin="1993,27" coordsize="377,424" path="m2083,418l2072,418,2111,27,2370,27,2370,39,2121,39,2083,418xm2370,40l2133,40,2133,39,2370,39,2370,40xm1997,355l1993,348,2025,331,2033,346,2014,346,1997,355xm2080,451l2071,451,2014,346,2033,346,2072,418,2083,418,2080,451xe" filled="t" fillcolor="black" stroked="f">
            <v:path arrowok="t"/>
          </v:shape>
        </w:pict>
      </w:r>
      <w:r>
        <w:pict>
          <v:group id="_x0000_s1084" o:spid="_x0000_s1078" style="width:19.55pt;height:21.2pt;margin-top:1.35pt;margin-left:128.1pt;mso-height-relative:page;mso-position-horizontal-relative:page;mso-width-relative:page;position:absolute;z-index:-251608064" coordorigin="2562,27" coordsize="391,424">
            <v:shape id="_x0000_s1085" o:spid="_x0000_s1079" style="width:377;height:424;left:2562;position:absolute;top:27" coordorigin="2562,27" coordsize="377,424" path="m2652,418l2641,418,2680,27,2939,27,2939,39,2690,39,2652,418xm2939,40l2702,40,2702,39,2939,39,2939,40xm2566,355l2562,348,2594,331,2602,346,2583,346,2566,355xm2649,451l2640,451,2583,346,2602,346,2641,418,2652,418,2649,451xe" filled="t" fillcolor="black" stroked="f">
              <v:path arrowok="t"/>
            </v:shape>
            <v:shape id="_x0000_s1086" o:spid="_x0000_s1080" type="#_x0000_t202" style="width:253;height:241;left:2700;position:absolute;top:100" coordsize="21600,21600" filled="f" stroked="f">
              <v:stroke joinstyle="miter"/>
              <v:textbox inset="0,0,0,0">
                <w:txbxContent>
                  <w:p>
                    <w:pPr>
                      <w:spacing w:before="0"/>
                      <w:ind w:left="0" w:right="0" w:firstLine="0"/>
                      <w:jc w:val="left"/>
                      <w:rPr>
                        <w:rFonts w:ascii="Cambria Math"/>
                        <w:sz w:val="13"/>
                      </w:rPr>
                    </w:pPr>
                    <w:r>
                      <w:rPr>
                        <w:rFonts w:ascii="Cambria Math"/>
                        <w:position w:val="-6"/>
                        <w:sz w:val="19"/>
                      </w:rPr>
                      <w:t>m</w:t>
                    </w:r>
                    <w:r>
                      <w:rPr>
                        <w:rFonts w:ascii="Cambria Math"/>
                        <w:sz w:val="13"/>
                      </w:rPr>
                      <w:t>3</w:t>
                    </w:r>
                  </w:p>
                </w:txbxContent>
              </v:textbox>
            </v:shape>
            <v:shape id="_x0000_s1087" o:spid="_x0000_s1081" type="#_x0000_t202" style="width:92;height:153;left:2860;position:absolute;top:242" coordsize="21600,21600" filled="f" stroked="f">
              <v:stroke joinstyle="miter"/>
              <v:textbox inset="0,0,0,0">
                <w:txbxContent>
                  <w:p>
                    <w:pPr>
                      <w:spacing w:before="0"/>
                      <w:ind w:left="0" w:right="0" w:firstLine="0"/>
                      <w:jc w:val="left"/>
                      <w:rPr>
                        <w:rFonts w:ascii="Cambria Math"/>
                        <w:sz w:val="13"/>
                      </w:rPr>
                    </w:pPr>
                    <w:r>
                      <w:rPr>
                        <w:rFonts w:ascii="Cambria Math"/>
                        <w:sz w:val="13"/>
                      </w:rPr>
                      <w:t>2</w:t>
                    </w:r>
                  </w:p>
                </w:txbxContent>
              </v:textbox>
            </v:shape>
          </v:group>
        </w:pict>
      </w:r>
      <w:r>
        <w:drawing>
          <wp:anchor distT="0" distB="0" distL="0" distR="0" simplePos="0" relativeHeight="251675648" behindDoc="1" locked="0" layoutInCell="1" allowOverlap="1">
            <wp:simplePos x="0" y="0"/>
            <wp:positionH relativeFrom="page">
              <wp:posOffset>2179955</wp:posOffset>
            </wp:positionH>
            <wp:positionV relativeFrom="paragraph">
              <wp:posOffset>106045</wp:posOffset>
            </wp:positionV>
            <wp:extent cx="227965" cy="116205"/>
            <wp:effectExtent l="0" t="0" r="0" b="0"/>
            <wp:wrapNone/>
            <wp:docPr id="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718535" name="image10.png"/>
                    <pic:cNvPicPr>
                      <a:picLocks noChangeAspect="1"/>
                    </pic:cNvPicPr>
                  </pic:nvPicPr>
                  <pic:blipFill>
                    <a:blip xmlns:r="http://schemas.openxmlformats.org/officeDocument/2006/relationships" r:embed="rId15" cstate="print"/>
                    <a:stretch>
                      <a:fillRect/>
                    </a:stretch>
                  </pic:blipFill>
                  <pic:spPr>
                    <a:xfrm>
                      <a:off x="0" y="0"/>
                      <a:ext cx="227672" cy="116204"/>
                    </a:xfrm>
                    <a:prstGeom prst="rect">
                      <a:avLst/>
                    </a:prstGeom>
                  </pic:spPr>
                </pic:pic>
              </a:graphicData>
            </a:graphic>
          </wp:anchor>
        </w:drawing>
      </w:r>
      <w:r>
        <w:drawing>
          <wp:anchor distT="0" distB="0" distL="0" distR="0" simplePos="0" relativeHeight="251676672" behindDoc="1" locked="0" layoutInCell="1" allowOverlap="1">
            <wp:simplePos x="0" y="0"/>
            <wp:positionH relativeFrom="page">
              <wp:posOffset>2529840</wp:posOffset>
            </wp:positionH>
            <wp:positionV relativeFrom="paragraph">
              <wp:posOffset>106045</wp:posOffset>
            </wp:positionV>
            <wp:extent cx="227965" cy="116205"/>
            <wp:effectExtent l="0" t="0" r="0" b="0"/>
            <wp:wrapNone/>
            <wp:docPr id="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73012" name="image10.png"/>
                    <pic:cNvPicPr>
                      <a:picLocks noChangeAspect="1"/>
                    </pic:cNvPicPr>
                  </pic:nvPicPr>
                  <pic:blipFill>
                    <a:blip xmlns:r="http://schemas.openxmlformats.org/officeDocument/2006/relationships" r:embed="rId15" cstate="print"/>
                    <a:stretch>
                      <a:fillRect/>
                    </a:stretch>
                  </pic:blipFill>
                  <pic:spPr>
                    <a:xfrm>
                      <a:off x="0" y="0"/>
                      <a:ext cx="227672" cy="116204"/>
                    </a:xfrm>
                    <a:prstGeom prst="rect">
                      <a:avLst/>
                    </a:prstGeom>
                  </pic:spPr>
                </pic:pic>
              </a:graphicData>
            </a:graphic>
          </wp:anchor>
        </w:drawing>
      </w:r>
      <w:r>
        <w:pict>
          <v:shape id="_x0000_s1088" o:spid="_x0000_s1082" type="#_x0000_t202" style="width:3.6pt;height:7.65pt;margin-top:12.1pt;margin-left:114.55pt;mso-height-relative:page;mso-position-horizontal-relative:page;mso-width-relative:page;position:absolute;z-index:-251607040" coordsize="21600,21600" filled="f" stroked="f">
            <v:stroke joinstyle="miter"/>
            <v:textbox inset="0,0,0,0">
              <w:txbxContent>
                <w:p>
                  <w:pPr>
                    <w:spacing w:before="0"/>
                    <w:ind w:left="0" w:right="0" w:firstLine="0"/>
                    <w:jc w:val="left"/>
                    <w:rPr>
                      <w:rFonts w:ascii="Cambria Math"/>
                      <w:sz w:val="13"/>
                    </w:rPr>
                  </w:pPr>
                  <w:r>
                    <w:rPr>
                      <w:rFonts w:ascii="Cambria Math"/>
                      <w:sz w:val="13"/>
                    </w:rPr>
                    <w:t>1</w:t>
                  </w:r>
                </w:p>
              </w:txbxContent>
            </v:textbox>
          </v:shape>
        </w:pict>
      </w:r>
      <w:r>
        <w:t>C.</w:t>
      </w:r>
      <w:r>
        <w:rPr>
          <w:spacing w:val="48"/>
        </w:rPr>
        <w:t xml:space="preserve"> </w:t>
      </w:r>
      <w:r>
        <w:rPr>
          <w:rFonts w:ascii="Cambria Math" w:hAnsi="Cambria Math"/>
        </w:rPr>
        <w:t>m</w:t>
      </w:r>
      <w:r>
        <w:rPr>
          <w:rFonts w:ascii="Cambria Math" w:hAnsi="Cambria Math"/>
          <w:position w:val="7"/>
          <w:sz w:val="13"/>
        </w:rPr>
        <w:t>3</w:t>
      </w:r>
      <w:r>
        <w:t>∶</w:t>
      </w:r>
      <w:r>
        <w:tab/>
      </w:r>
      <w:r>
        <w:t xml:space="preserve">D. </w:t>
      </w:r>
      <w:r>
        <w:rPr>
          <w:rFonts w:ascii="Cambria Math" w:hAnsi="Cambria Math"/>
        </w:rPr>
        <w:t>m</w:t>
      </w:r>
      <w:r>
        <w:rPr>
          <w:rFonts w:ascii="Cambria Math" w:hAnsi="Cambria Math"/>
          <w:vertAlign w:val="subscript"/>
        </w:rPr>
        <w:t>2</w:t>
      </w:r>
      <w:r>
        <w:rPr>
          <w:vertAlign w:val="baseline"/>
        </w:rPr>
        <w:t>∶</w:t>
      </w:r>
      <w:r>
        <w:rPr>
          <w:spacing w:val="55"/>
          <w:vertAlign w:val="baseline"/>
        </w:rPr>
        <w:t xml:space="preserve"> </w:t>
      </w:r>
      <w:r>
        <w:rPr>
          <w:rFonts w:ascii="Cambria Math" w:hAnsi="Cambria Math"/>
          <w:vertAlign w:val="baseline"/>
        </w:rPr>
        <w:t>m</w:t>
      </w:r>
      <w:r>
        <w:rPr>
          <w:rFonts w:ascii="Cambria Math" w:hAnsi="Cambria Math"/>
          <w:vertAlign w:val="subscript"/>
        </w:rPr>
        <w:t>1</w:t>
      </w:r>
    </w:p>
    <w:p>
      <w:pPr>
        <w:pStyle w:val="BodyText"/>
        <w:spacing w:before="1"/>
        <w:ind w:left="0"/>
        <w:rPr>
          <w:rFonts w:ascii="Cambria Math"/>
          <w:sz w:val="12"/>
        </w:rPr>
      </w:pPr>
    </w:p>
    <w:p>
      <w:pPr>
        <w:pStyle w:val="BodyText"/>
        <w:spacing w:before="73" w:line="307" w:lineRule="auto"/>
        <w:ind w:right="202"/>
      </w:pPr>
      <w:r>
        <w:t>答案 C 正确解答本题需要从“文字材料”中获取有效信息,利用相关数学知识加以计算解答,考查了“信息收集与处理能力”。因为雨滴落到地面前均做匀速直线运动,所以雨滴受的是平衡力,雨滴受到的阻力为 f=mg=kv</w:t>
      </w:r>
      <w:r>
        <w:rPr>
          <w:w w:val="106"/>
          <w:position w:val="10"/>
          <w:sz w:val="9"/>
        </w:rPr>
        <w:t>2</w:t>
      </w:r>
      <w:r>
        <w:t>,所以雨滴的速</w:t>
      </w:r>
    </w:p>
    <w:p>
      <w:pPr>
        <w:spacing w:before="107" w:line="64" w:lineRule="auto"/>
        <w:ind w:left="0" w:right="2477" w:firstLine="0"/>
        <w:jc w:val="right"/>
        <w:rPr>
          <w:rFonts w:ascii="Cambria Math" w:hAnsi="Cambria Math"/>
          <w:sz w:val="13"/>
        </w:rPr>
      </w:pPr>
      <w:r>
        <w:pict>
          <v:group id="_x0000_s1089" o:spid="_x0000_s1083" style="width:15.15pt;height:19.1pt;margin-top:12.4pt;margin-left:120.8pt;mso-height-relative:page;mso-position-horizontal-relative:page;mso-width-relative:page;position:absolute;z-index:251672576" coordorigin="2417,248" coordsize="303,382">
            <v:shape id="_x0000_s1090" o:spid="_x0000_s1084" style="width:301;height:300;left:2419;position:absolute;top:297" coordorigin="2419,298" coordsize="301,300" path="m2444,366l2440,357,2419,366,2432,366,2444,366m2511,541l2507,532,2486,541,2499,541,2511,541m2651,473l2561,473,2529,581,2514,546,2501,546,2525,598,2531,598,2536,581,2566,481,2569,481,2569,481,2651,481,2651,481,2651,473m2719,298l2494,298,2462,406,2447,371,2434,371,2458,423,2464,423,2469,406,2499,306,2502,306,2502,306,2719,306,2719,306,2719,298e" filled="t" fillcolor="black" stroked="f">
              <v:path arrowok="t"/>
            </v:shape>
            <v:line id="_x0000_s1091" o:spid="_x0000_s1085" style="position:absolute" from="48340,8920" to="54380,8920" coordsize="21600,21600" stroked="t" strokecolor="black"/>
            <v:shape id="_x0000_s1092" o:spid="_x0000_s1086" type="#_x0000_t202" style="width:303;height:382;left:2416;position:absolute;top:248" coordsize="21600,21600" filled="f" stroked="f">
              <v:stroke joinstyle="miter"/>
              <v:textbox inset="0,0,0,0">
                <w:txbxContent>
                  <w:p>
                    <w:pPr>
                      <w:spacing w:before="0" w:line="280" w:lineRule="auto"/>
                      <w:ind w:left="151" w:right="-19" w:hanging="68"/>
                      <w:jc w:val="left"/>
                      <w:rPr>
                        <w:rFonts w:ascii="Cambria Math"/>
                        <w:sz w:val="15"/>
                      </w:rPr>
                    </w:pPr>
                    <w:r>
                      <w:rPr>
                        <w:rFonts w:ascii="Cambria Math"/>
                        <w:w w:val="110"/>
                        <w:sz w:val="15"/>
                      </w:rPr>
                      <w:t>mg k</w:t>
                    </w:r>
                  </w:p>
                </w:txbxContent>
              </v:textbox>
            </v:shape>
          </v:group>
        </w:pict>
      </w:r>
      <w:r>
        <w:pict>
          <v:group id="_x0000_s1093" o:spid="_x0000_s1087" style="width:33.7pt;height:32.8pt;margin-top:6.05pt;margin-left:434.35pt;mso-height-relative:page;mso-position-horizontal-relative:page;mso-width-relative:page;position:absolute;z-index:-251606016" coordorigin="8688,122" coordsize="674,656">
            <v:shape id="_x0000_s1094" o:spid="_x0000_s1088" style="width:327;height:306;left:9034;position:absolute;top:121" coordorigin="9035,122" coordsize="327,306" path="m9056,211l9053,203,9035,211,9046,211,9056,211m9144,380l9141,372,9123,380,9134,380,9144,380m9274,291l9192,291,9159,413,9146,384,9135,384,9156,428,9161,428,9165,413,9196,298,9203,298,9203,298,9274,298,9274,298,9274,291m9362,122l9104,122,9071,244,9058,215,9047,215,9068,259,9073,259,9077,244,9108,129,9115,129,9115,129,9362,129,9362,129,9362,122e" filled="t" fillcolor="black" stroked="f">
              <v:path arrowok="t"/>
            </v:shape>
            <v:line id="_x0000_s1095" o:spid="_x0000_s1089" style="position:absolute" from="180680,5420" to="187200,5420" coordsize="21600,21600" stroked="t" strokecolor="black"/>
            <v:shape id="_x0000_s1096" o:spid="_x0000_s1090" style="width:327;height:306;left:9034;position:absolute;top:471" coordorigin="9035,472" coordsize="327,306" path="m9056,561l9053,553,9035,561,9046,561,9056,561m9144,730l9141,722,9123,730,9134,730,9144,730m9274,641l9192,641,9159,763,9146,734,9135,734,9156,778,9161,778,9165,763,9196,648,9203,648,9203,648,9274,648,9274,648,9274,641m9362,472l9104,472,9071,594,9058,565,9047,565,9068,609,9073,609,9077,594,9108,479,9115,479,9115,479,9362,479,9362,479,9362,472e" filled="t" fillcolor="black" stroked="f">
              <v:path arrowok="t"/>
            </v:shape>
            <v:line id="_x0000_s1097" o:spid="_x0000_s1091" style="position:absolute" from="180680,12440" to="187200,12440" coordsize="21600,21600" stroked="t" strokecolor="black"/>
            <v:line id="_x0000_s1098" o:spid="_x0000_s1092" style="position:absolute" from="173760,8920" to="187200,8920" coordsize="21600,21600" stroked="t" strokecolor="black"/>
          </v:group>
        </w:pict>
      </w:r>
      <w:r>
        <w:pict>
          <v:group id="_x0000_s1099" o:spid="_x0000_s1093" style="width:15.4pt;height:31.25pt;margin-top:6.85pt;margin-left:472.75pt;mso-height-relative:page;mso-position-horizontal-relative:page;mso-width-relative:page;position:absolute;z-index:-251604992" coordorigin="9456,137" coordsize="308,625">
            <v:shape id="_x0000_s1100" o:spid="_x0000_s1094" style="width:292;height:625;left:9458;position:absolute;top:137" coordorigin="9458,137" coordsize="292,625" path="m9750,472l9539,472,9512,739,9486,690,9480,680,9458,692,9461,696,9472,690,9511,762,9517,762,9520,739,9546,480,9554,480,9554,481,9750,481,9750,480,9750,472m9750,137l9539,137,9512,404,9486,355,9480,345,9458,357,9461,361,9472,355,9511,427,9517,427,9520,404,9546,145,9554,145,9554,146,9750,146,9750,145,9750,137e" filled="t" fillcolor="black" stroked="f">
              <v:path arrowok="t"/>
            </v:shape>
            <v:line id="_x0000_s1101" o:spid="_x0000_s1095" style="position:absolute" from="189120,8920" to="194980,8920" coordsize="21600,21600" stroked="t" strokecolor="black"/>
            <v:shape id="_x0000_s1102" o:spid="_x0000_s1096" type="#_x0000_t202" style="width:212;height:198;left:9552;position:absolute;top:158" coordsize="21600,21600" filled="f" stroked="f">
              <v:stroke joinstyle="miter"/>
              <v:textbox inset="0,0,0,0">
                <w:txbxContent>
                  <w:p>
                    <w:pPr>
                      <w:spacing w:before="0"/>
                      <w:ind w:left="0" w:right="0" w:firstLine="0"/>
                      <w:jc w:val="left"/>
                      <w:rPr>
                        <w:rFonts w:ascii="Cambria Math"/>
                        <w:sz w:val="12"/>
                      </w:rPr>
                    </w:pPr>
                    <w:r>
                      <w:rPr>
                        <w:rFonts w:ascii="Cambria Math"/>
                        <w:position w:val="-4"/>
                        <w:sz w:val="15"/>
                      </w:rPr>
                      <w:t>m</w:t>
                    </w:r>
                    <w:r>
                      <w:rPr>
                        <w:rFonts w:ascii="Cambria Math"/>
                        <w:sz w:val="12"/>
                      </w:rPr>
                      <w:t>3</w:t>
                    </w:r>
                  </w:p>
                </w:txbxContent>
              </v:textbox>
            </v:shape>
            <v:shape id="_x0000_s1103" o:spid="_x0000_s1097" type="#_x0000_t202" style="width:87;height:141;left:9676;position:absolute;top:275" coordsize="21600,21600" filled="f" stroked="f">
              <v:stroke joinstyle="miter"/>
              <v:textbox inset="0,0,0,0">
                <w:txbxContent>
                  <w:p>
                    <w:pPr>
                      <w:spacing w:before="0"/>
                      <w:ind w:left="0" w:right="0" w:firstLine="0"/>
                      <w:jc w:val="left"/>
                      <w:rPr>
                        <w:rFonts w:ascii="Cambria Math"/>
                        <w:sz w:val="12"/>
                      </w:rPr>
                    </w:pPr>
                    <w:r>
                      <w:rPr>
                        <w:rFonts w:ascii="Cambria Math"/>
                        <w:sz w:val="12"/>
                      </w:rPr>
                      <w:t>1</w:t>
                    </w:r>
                  </w:p>
                </w:txbxContent>
              </v:textbox>
            </v:shape>
            <v:shape id="_x0000_s1104" o:spid="_x0000_s1098" type="#_x0000_t202" style="width:212;height:200;left:9552;position:absolute;top:491" coordsize="21600,21600" filled="f" stroked="f">
              <v:stroke joinstyle="miter"/>
              <v:textbox inset="0,0,0,0">
                <w:txbxContent>
                  <w:p>
                    <w:pPr>
                      <w:spacing w:before="0"/>
                      <w:ind w:left="0" w:right="0" w:firstLine="0"/>
                      <w:jc w:val="left"/>
                      <w:rPr>
                        <w:rFonts w:ascii="Cambria Math"/>
                        <w:sz w:val="12"/>
                      </w:rPr>
                    </w:pPr>
                    <w:r>
                      <w:rPr>
                        <w:rFonts w:ascii="Cambria Math"/>
                        <w:position w:val="-4"/>
                        <w:sz w:val="15"/>
                      </w:rPr>
                      <w:t>m</w:t>
                    </w:r>
                    <w:r>
                      <w:rPr>
                        <w:rFonts w:ascii="Cambria Math"/>
                        <w:sz w:val="12"/>
                      </w:rPr>
                      <w:t>3</w:t>
                    </w:r>
                  </w:p>
                </w:txbxContent>
              </v:textbox>
            </v:shape>
            <v:shape id="_x0000_s1105" o:spid="_x0000_s1099" type="#_x0000_t202" style="width:87;height:141;left:9676;position:absolute;top:609" coordsize="21600,21600" filled="f" stroked="f">
              <v:stroke joinstyle="miter"/>
              <v:textbox inset="0,0,0,0">
                <w:txbxContent>
                  <w:p>
                    <w:pPr>
                      <w:spacing w:before="0"/>
                      <w:ind w:left="0" w:right="0" w:firstLine="0"/>
                      <w:jc w:val="left"/>
                      <w:rPr>
                        <w:rFonts w:ascii="Cambria Math"/>
                        <w:sz w:val="12"/>
                      </w:rPr>
                    </w:pPr>
                    <w:r>
                      <w:rPr>
                        <w:rFonts w:ascii="Cambria Math"/>
                        <w:sz w:val="12"/>
                      </w:rPr>
                      <w:t>2</w:t>
                    </w:r>
                  </w:p>
                </w:txbxContent>
              </v:textbox>
            </v:shape>
          </v:group>
        </w:pict>
      </w:r>
      <w:r>
        <w:rPr>
          <w:rFonts w:ascii="Cambria Math" w:hAnsi="Cambria Math"/>
          <w:position w:val="-9"/>
          <w:sz w:val="15"/>
        </w:rPr>
        <w:t>m</w:t>
      </w:r>
      <w:r>
        <w:rPr>
          <w:rFonts w:ascii="Cambria Math" w:hAnsi="Cambria Math"/>
          <w:position w:val="-12"/>
          <w:sz w:val="12"/>
        </w:rPr>
        <w:t>1</w:t>
      </w:r>
      <w:r>
        <w:rPr>
          <w:position w:val="-9"/>
          <w:sz w:val="15"/>
        </w:rPr>
        <w:t xml:space="preserve">· </w:t>
      </w:r>
      <w:r>
        <w:rPr>
          <w:rFonts w:ascii="Cambria Math" w:hAnsi="Cambria Math"/>
          <w:sz w:val="13"/>
        </w:rPr>
        <w:t>m</w:t>
      </w:r>
      <w:r>
        <w:rPr>
          <w:rFonts w:ascii="Cambria Math" w:hAnsi="Cambria Math"/>
          <w:position w:val="-4"/>
          <w:sz w:val="13"/>
        </w:rPr>
        <w:t>1</w:t>
      </w:r>
      <w:r>
        <w:rPr>
          <w:rFonts w:ascii="Cambria Math" w:hAnsi="Cambria Math"/>
          <w:sz w:val="13"/>
        </w:rPr>
        <w:t>g</w:t>
      </w:r>
    </w:p>
    <w:p>
      <w:pPr>
        <w:spacing w:after="0" w:line="64" w:lineRule="auto"/>
        <w:jc w:val="right"/>
        <w:rPr>
          <w:rFonts w:ascii="Cambria Math" w:hAnsi="Cambria Math"/>
          <w:sz w:val="13"/>
        </w:rPr>
        <w:sectPr>
          <w:type w:val="continuous"/>
          <w:pgSz w:w="13530" w:h="17450"/>
          <w:pgMar w:top="1380" w:right="1680" w:bottom="280" w:left="1680" w:header="720" w:footer="720" w:gutter="0"/>
          <w:cols w:space="708"/>
        </w:sectPr>
      </w:pPr>
    </w:p>
    <w:p>
      <w:pPr>
        <w:pStyle w:val="BodyText"/>
        <w:spacing w:before="62" w:line="27" w:lineRule="exact"/>
      </w:pPr>
      <w:r>
        <w:rPr>
          <w:spacing w:val="-16"/>
        </w:rPr>
        <w:t xml:space="preserve">度为 </w:t>
      </w:r>
      <w:r>
        <w:t>v=</w:t>
      </w:r>
    </w:p>
    <w:p>
      <w:pPr>
        <w:spacing w:before="0" w:line="89" w:lineRule="exact"/>
        <w:ind w:left="120" w:right="0" w:firstLine="0"/>
        <w:jc w:val="left"/>
        <w:rPr>
          <w:rFonts w:ascii="Cambria Math"/>
          <w:sz w:val="15"/>
        </w:rPr>
      </w:pPr>
      <w:r>
        <w:br w:type="column"/>
      </w:r>
      <w:r>
        <w:rPr>
          <w:rFonts w:ascii="Cambria Math"/>
          <w:w w:val="105"/>
          <w:sz w:val="15"/>
        </w:rPr>
        <w:t>W Fs</w:t>
      </w:r>
    </w:p>
    <w:p>
      <w:pPr>
        <w:pStyle w:val="BodyText"/>
        <w:spacing w:before="8"/>
        <w:ind w:left="0"/>
        <w:rPr>
          <w:rFonts w:ascii="Cambria Math"/>
          <w:sz w:val="8"/>
        </w:rPr>
      </w:pPr>
    </w:p>
    <w:p>
      <w:pPr>
        <w:pStyle w:val="BodyText"/>
        <w:spacing w:line="20" w:lineRule="exact"/>
        <w:ind w:left="113" w:right="-16"/>
        <w:rPr>
          <w:rFonts w:ascii="Cambria Math"/>
          <w:sz w:val="2"/>
        </w:rPr>
      </w:pPr>
      <w:r>
        <w:rPr>
          <w:rFonts w:ascii="Cambria Math"/>
          <w:sz w:val="2"/>
        </w:rPr>
        <w:pict>
          <v:group id="_x0000_s1106" o:spid="_x0000_i1100" style="width:7.1pt;height:0.65pt" coordsize="142,13">
            <v:line id="_x0000_s1107" o:spid="_x0000_s1101" style="position:absolute" from="0,120" to="2840,120" coordsize="21600,21600" stroked="t" strokecolor="black"/>
            <w10:anchorlock/>
          </v:group>
        </w:pict>
      </w:r>
      <w:r>
        <w:rPr>
          <w:rFonts w:ascii="Times New Roman"/>
          <w:spacing w:val="62"/>
          <w:sz w:val="2"/>
        </w:rPr>
        <w:t xml:space="preserve"> </w:t>
      </w:r>
      <w:r>
        <w:rPr>
          <w:rFonts w:ascii="Cambria Math"/>
          <w:spacing w:val="62"/>
          <w:sz w:val="2"/>
        </w:rPr>
        <w:pict>
          <v:group id="_x0000_s1108" o:spid="_x0000_i1102" style="width:8.05pt;height:0.65pt" coordsize="161,13">
            <v:line id="_x0000_s1109" o:spid="_x0000_s1103" style="position:absolute" from="0,120" to="3220,120" coordsize="21600,21600" stroked="t" strokecolor="black"/>
            <w10:anchorlock/>
          </v:group>
        </w:pict>
      </w:r>
    </w:p>
    <w:p>
      <w:pPr>
        <w:spacing w:before="0" w:line="89" w:lineRule="exact"/>
        <w:ind w:left="120" w:right="0" w:firstLine="0"/>
        <w:jc w:val="left"/>
        <w:rPr>
          <w:rFonts w:ascii="Cambria Math"/>
          <w:sz w:val="12"/>
        </w:rPr>
      </w:pPr>
      <w:r>
        <w:br w:type="column"/>
      </w:r>
      <w:r>
        <w:rPr>
          <w:rFonts w:ascii="Cambria Math"/>
          <w:w w:val="105"/>
          <w:sz w:val="15"/>
        </w:rPr>
        <w:t>P</w:t>
      </w:r>
      <w:r>
        <w:rPr>
          <w:rFonts w:ascii="Cambria Math"/>
          <w:w w:val="105"/>
          <w:position w:val="-2"/>
          <w:sz w:val="12"/>
        </w:rPr>
        <w:t xml:space="preserve">1 </w:t>
      </w:r>
      <w:r>
        <w:rPr>
          <w:rFonts w:ascii="Cambria Math"/>
          <w:w w:val="105"/>
          <w:sz w:val="15"/>
        </w:rPr>
        <w:t>F</w:t>
      </w:r>
      <w:r>
        <w:rPr>
          <w:rFonts w:ascii="Cambria Math"/>
          <w:w w:val="105"/>
          <w:position w:val="-2"/>
          <w:sz w:val="12"/>
        </w:rPr>
        <w:t>1</w:t>
      </w:r>
      <w:r>
        <w:rPr>
          <w:rFonts w:ascii="Cambria Math"/>
          <w:w w:val="105"/>
          <w:sz w:val="15"/>
        </w:rPr>
        <w:t>v</w:t>
      </w:r>
      <w:r>
        <w:rPr>
          <w:rFonts w:ascii="Cambria Math"/>
          <w:w w:val="105"/>
          <w:position w:val="-2"/>
          <w:sz w:val="12"/>
        </w:rPr>
        <w:t>1</w:t>
      </w:r>
    </w:p>
    <w:p>
      <w:pPr>
        <w:pStyle w:val="BodyText"/>
        <w:spacing w:before="8"/>
        <w:ind w:left="0"/>
        <w:rPr>
          <w:rFonts w:ascii="Cambria Math"/>
          <w:sz w:val="8"/>
        </w:rPr>
      </w:pPr>
    </w:p>
    <w:p>
      <w:pPr>
        <w:pStyle w:val="BodyText"/>
        <w:spacing w:line="20" w:lineRule="exact"/>
        <w:ind w:left="113" w:right="-62"/>
        <w:rPr>
          <w:rFonts w:ascii="Cambria Math"/>
          <w:sz w:val="2"/>
        </w:rPr>
      </w:pPr>
      <w:r>
        <w:rPr>
          <w:rFonts w:ascii="Cambria Math"/>
          <w:sz w:val="2"/>
        </w:rPr>
        <w:pict>
          <v:group id="_x0000_s1110" o:spid="_x0000_i1104" style="width:8.3pt;height:0.65pt" coordsize="166,13">
            <v:line id="_x0000_s1111" o:spid="_x0000_s1105" style="position:absolute" from="0,120" to="3320,120" coordsize="21600,21600" stroked="t" strokecolor="black"/>
            <w10:anchorlock/>
          </v:group>
        </w:pict>
      </w:r>
      <w:r>
        <w:rPr>
          <w:rFonts w:ascii="Times New Roman"/>
          <w:spacing w:val="69"/>
          <w:sz w:val="2"/>
        </w:rPr>
        <w:t xml:space="preserve"> </w:t>
      </w:r>
      <w:r>
        <w:rPr>
          <w:rFonts w:ascii="Cambria Math"/>
          <w:spacing w:val="69"/>
          <w:sz w:val="2"/>
        </w:rPr>
        <w:pict>
          <v:group id="_x0000_s1112" o:spid="_x0000_i1106" style="width:15.75pt;height:0.65pt" coordsize="315,13">
            <v:line id="_x0000_s1113" o:spid="_x0000_s1107" style="position:absolute" from="0,120" to="6280,120" coordsize="21600,21600" stroked="t" strokecolor="black"/>
            <w10:anchorlock/>
          </v:group>
        </w:pict>
      </w:r>
    </w:p>
    <w:p>
      <w:pPr>
        <w:tabs>
          <w:tab w:val="left" w:pos="1535"/>
        </w:tabs>
        <w:spacing w:before="0" w:line="89" w:lineRule="exact"/>
        <w:ind w:left="61" w:right="0" w:firstLine="0"/>
        <w:jc w:val="left"/>
        <w:rPr>
          <w:rFonts w:ascii="Cambria Math"/>
          <w:sz w:val="13"/>
        </w:rPr>
      </w:pPr>
      <w:r>
        <w:br w:type="column"/>
      </w:r>
      <w:r>
        <w:rPr>
          <w:rFonts w:ascii="Cambria Math"/>
          <w:w w:val="105"/>
          <w:sz w:val="15"/>
        </w:rPr>
        <w:t>m</w:t>
      </w:r>
      <w:r>
        <w:rPr>
          <w:rFonts w:ascii="Cambria Math"/>
          <w:w w:val="105"/>
          <w:position w:val="-2"/>
          <w:sz w:val="12"/>
        </w:rPr>
        <w:t>1</w:t>
      </w:r>
      <w:r>
        <w:rPr>
          <w:rFonts w:ascii="Cambria Math"/>
          <w:w w:val="105"/>
          <w:sz w:val="15"/>
        </w:rPr>
        <w:t>gv</w:t>
      </w:r>
      <w:r>
        <w:rPr>
          <w:rFonts w:ascii="Cambria Math"/>
          <w:w w:val="105"/>
          <w:position w:val="-2"/>
          <w:sz w:val="12"/>
        </w:rPr>
        <w:t xml:space="preserve">1  </w:t>
      </w:r>
      <w:r>
        <w:rPr>
          <w:rFonts w:ascii="Cambria Math"/>
          <w:spacing w:val="4"/>
          <w:w w:val="105"/>
          <w:position w:val="-2"/>
          <w:sz w:val="12"/>
        </w:rPr>
        <w:t xml:space="preserve"> </w:t>
      </w:r>
      <w:r>
        <w:rPr>
          <w:rFonts w:ascii="Cambria Math"/>
          <w:w w:val="105"/>
          <w:sz w:val="15"/>
        </w:rPr>
        <w:t>m</w:t>
      </w:r>
      <w:r>
        <w:rPr>
          <w:rFonts w:ascii="Cambria Math"/>
          <w:w w:val="105"/>
          <w:position w:val="-2"/>
          <w:sz w:val="12"/>
        </w:rPr>
        <w:t>1</w:t>
      </w:r>
      <w:r>
        <w:rPr>
          <w:rFonts w:ascii="Cambria Math"/>
          <w:w w:val="105"/>
          <w:sz w:val="15"/>
        </w:rPr>
        <w:t>v</w:t>
      </w:r>
      <w:r>
        <w:rPr>
          <w:rFonts w:ascii="Cambria Math"/>
          <w:w w:val="105"/>
          <w:position w:val="-2"/>
          <w:sz w:val="12"/>
        </w:rPr>
        <w:t>1</w:t>
      </w:r>
      <w:r>
        <w:rPr>
          <w:rFonts w:ascii="Cambria Math"/>
          <w:w w:val="105"/>
          <w:position w:val="-2"/>
          <w:sz w:val="12"/>
        </w:rPr>
        <w:tab/>
      </w:r>
      <w:r>
        <w:rPr>
          <w:rFonts w:ascii="Cambria Math"/>
          <w:w w:val="105"/>
          <w:position w:val="-1"/>
          <w:sz w:val="13"/>
        </w:rPr>
        <w:t>k</w:t>
      </w:r>
    </w:p>
    <w:p>
      <w:pPr>
        <w:pStyle w:val="BodyText"/>
        <w:spacing w:before="8"/>
        <w:ind w:left="0"/>
        <w:rPr>
          <w:rFonts w:ascii="Cambria Math"/>
          <w:sz w:val="8"/>
        </w:rPr>
      </w:pPr>
    </w:p>
    <w:p>
      <w:pPr>
        <w:pStyle w:val="BodyText"/>
        <w:spacing w:line="20" w:lineRule="exact"/>
        <w:ind w:left="54"/>
        <w:rPr>
          <w:rFonts w:ascii="Cambria Math"/>
          <w:sz w:val="2"/>
        </w:rPr>
      </w:pPr>
      <w:r>
        <w:pict>
          <v:shape id="_x0000_s1114" o:spid="_x0000_s1108" type="#_x0000_t202" style="width:3.35pt;height:7.05pt;margin-top:6.8pt;margin-left:440.6pt;mso-height-relative:page;mso-position-horizontal-relative:page;mso-width-relative:page;position:absolute;z-index:-251603968" coordsize="21600,21600" filled="f" stroked="f">
            <v:stroke joinstyle="miter"/>
            <v:textbox inset="0,0,0,0">
              <w:txbxContent>
                <w:p>
                  <w:pPr>
                    <w:spacing w:before="0"/>
                    <w:ind w:left="0" w:right="0" w:firstLine="0"/>
                    <w:jc w:val="left"/>
                    <w:rPr>
                      <w:rFonts w:ascii="Cambria Math"/>
                      <w:sz w:val="12"/>
                    </w:rPr>
                  </w:pPr>
                  <w:r>
                    <w:rPr>
                      <w:rFonts w:ascii="Cambria Math"/>
                      <w:sz w:val="12"/>
                    </w:rPr>
                    <w:t>2</w:t>
                  </w:r>
                </w:p>
              </w:txbxContent>
            </v:textbox>
          </v:shape>
        </w:pict>
      </w:r>
      <w:r>
        <w:rPr>
          <w:rFonts w:ascii="Cambria Math"/>
          <w:sz w:val="2"/>
        </w:rPr>
        <w:pict>
          <v:group id="_x0000_s1115" o:spid="_x0000_i1109" style="width:21pt;height:0.65pt" coordsize="420,13">
            <v:line id="_x0000_s1116" o:spid="_x0000_s1110" style="position:absolute" from="0,120" to="8400,120" coordsize="21600,21600" stroked="t" strokecolor="black"/>
            <w10:anchorlock/>
          </v:group>
        </w:pict>
      </w:r>
      <w:r>
        <w:rPr>
          <w:rFonts w:ascii="Times New Roman"/>
          <w:spacing w:val="71"/>
          <w:sz w:val="2"/>
        </w:rPr>
        <w:t xml:space="preserve"> </w:t>
      </w:r>
      <w:r>
        <w:rPr>
          <w:rFonts w:ascii="Cambria Math"/>
          <w:spacing w:val="71"/>
          <w:sz w:val="2"/>
        </w:rPr>
        <w:pict>
          <v:group id="_x0000_s1117" o:spid="_x0000_i1111" style="width:17.4pt;height:0.65pt" coordsize="348,13">
            <v:line id="_x0000_s1118" o:spid="_x0000_s1112" style="position:absolute" from="0,120" to="6960,120" coordsize="21600,21600" stroked="t" strokecolor="black"/>
            <w10:anchorlock/>
          </v:group>
        </w:pict>
      </w:r>
    </w:p>
    <w:p>
      <w:pPr>
        <w:spacing w:after="0" w:line="20" w:lineRule="exact"/>
        <w:rPr>
          <w:rFonts w:ascii="Cambria Math"/>
          <w:sz w:val="2"/>
        </w:rPr>
        <w:sectPr>
          <w:type w:val="continuous"/>
          <w:pgSz w:w="13530" w:h="17450"/>
          <w:pgMar w:top="1380" w:right="1680" w:bottom="280" w:left="1680" w:header="720" w:footer="720" w:gutter="0"/>
          <w:cols w:num="4" w:space="708" w:equalWidth="0">
            <w:col w:w="779" w:space="1043"/>
            <w:col w:w="563" w:space="2873"/>
            <w:col w:w="689" w:space="40"/>
            <w:col w:w="4183"/>
          </w:cols>
        </w:sectPr>
      </w:pPr>
    </w:p>
    <w:p>
      <w:pPr>
        <w:pStyle w:val="BodyText"/>
        <w:tabs>
          <w:tab w:val="left" w:pos="5951"/>
          <w:tab w:val="left" w:pos="6467"/>
          <w:tab w:val="left" w:pos="6911"/>
        </w:tabs>
        <w:spacing w:line="7" w:lineRule="exact"/>
        <w:ind w:left="1039"/>
      </w:pPr>
      <w:r>
        <w:t>;又因为</w:t>
      </w:r>
      <w:r>
        <w:rPr>
          <w:spacing w:val="-46"/>
        </w:rPr>
        <w:t xml:space="preserve"> </w:t>
      </w:r>
      <w:r>
        <w:t>P=</w:t>
      </w:r>
      <w:r>
        <w:rPr>
          <w:spacing w:val="42"/>
        </w:rPr>
        <w:t xml:space="preserve"> </w:t>
      </w:r>
      <w:r>
        <w:t>=</w:t>
      </w:r>
      <w:r>
        <w:rPr>
          <w:spacing w:val="63"/>
        </w:rPr>
        <w:t xml:space="preserve"> </w:t>
      </w:r>
      <w:r>
        <w:t>=Fv,所以两滴雨滴重力的功率之比为</w:t>
      </w:r>
      <w:r>
        <w:rPr>
          <w:spacing w:val="67"/>
        </w:rPr>
        <w:t xml:space="preserve"> </w:t>
      </w:r>
      <w:r>
        <w:t>=</w:t>
      </w:r>
      <w:r>
        <w:tab/>
      </w:r>
      <w:r>
        <w:t>=</w:t>
      </w:r>
      <w:r>
        <w:tab/>
      </w:r>
      <w:r>
        <w:t>=</w:t>
      </w:r>
      <w:r>
        <w:tab/>
      </w:r>
      <w:r>
        <w:rPr>
          <w:spacing w:val="-19"/>
        </w:rPr>
        <w:t>=</w:t>
      </w:r>
    </w:p>
    <w:p>
      <w:pPr>
        <w:tabs>
          <w:tab w:val="left" w:pos="1021"/>
        </w:tabs>
        <w:spacing w:before="75" w:line="536870804" w:lineRule="auto"/>
        <w:ind w:left="385" w:right="0" w:firstLine="0"/>
        <w:jc w:val="left"/>
        <w:rPr>
          <w:sz w:val="19"/>
        </w:rPr>
      </w:pPr>
      <w:r>
        <w:br w:type="column"/>
      </w:r>
      <w:r>
        <w:rPr>
          <w:rFonts w:ascii="Cambria Math" w:eastAsia="Cambria Math"/>
          <w:position w:val="-5"/>
          <w:sz w:val="13"/>
        </w:rPr>
        <w:t>m</w:t>
      </w:r>
      <w:r>
        <w:rPr>
          <w:rFonts w:ascii="Cambria Math" w:eastAsia="Cambria Math"/>
          <w:spacing w:val="8"/>
          <w:position w:val="-5"/>
          <w:sz w:val="13"/>
        </w:rPr>
        <w:t xml:space="preserve">  </w:t>
      </w:r>
      <w:r>
        <w:rPr>
          <w:rFonts w:ascii="Cambria Math" w:eastAsia="Cambria Math"/>
          <w:position w:val="-5"/>
          <w:sz w:val="13"/>
        </w:rPr>
        <w:t>g</w:t>
      </w:r>
      <w:r>
        <w:rPr>
          <w:sz w:val="19"/>
        </w:rPr>
        <w:t>=</w:t>
      </w:r>
      <w:r>
        <w:rPr>
          <w:sz w:val="19"/>
        </w:rPr>
        <w:tab/>
      </w:r>
      <w:r>
        <w:rPr>
          <w:sz w:val="19"/>
        </w:rPr>
        <w:t>。</w:t>
      </w:r>
    </w:p>
    <w:p>
      <w:pPr>
        <w:spacing w:after="0" w:line="536870804" w:lineRule="auto"/>
        <w:jc w:val="left"/>
        <w:rPr>
          <w:sz w:val="19"/>
        </w:rPr>
        <w:sectPr>
          <w:type w:val="continuous"/>
          <w:pgSz w:w="13530" w:h="17450"/>
          <w:pgMar w:top="1380" w:right="1680" w:bottom="280" w:left="1680" w:header="720" w:footer="720" w:gutter="0"/>
          <w:cols w:num="2" w:space="708" w:equalWidth="0">
            <w:col w:w="7008" w:space="40"/>
            <w:col w:w="3122"/>
          </w:cols>
        </w:sectPr>
      </w:pPr>
    </w:p>
    <w:p>
      <w:pPr>
        <w:tabs>
          <w:tab w:val="left" w:pos="5378"/>
        </w:tabs>
        <w:spacing w:before="0" w:line="186" w:lineRule="exact"/>
        <w:ind w:left="1982" w:right="0" w:firstLine="0"/>
        <w:jc w:val="left"/>
        <w:rPr>
          <w:rFonts w:ascii="Cambria Math"/>
          <w:sz w:val="12"/>
        </w:rPr>
      </w:pPr>
      <w:r>
        <w:rPr>
          <w:rFonts w:ascii="Cambria Math"/>
          <w:w w:val="110"/>
          <w:sz w:val="15"/>
        </w:rPr>
        <w:t xml:space="preserve">t    </w:t>
      </w:r>
      <w:r>
        <w:rPr>
          <w:rFonts w:ascii="Cambria Math"/>
          <w:spacing w:val="10"/>
          <w:w w:val="110"/>
          <w:sz w:val="15"/>
        </w:rPr>
        <w:t xml:space="preserve"> </w:t>
      </w:r>
      <w:r>
        <w:rPr>
          <w:rFonts w:ascii="Cambria Math"/>
          <w:w w:val="110"/>
          <w:sz w:val="15"/>
        </w:rPr>
        <w:t>t</w:t>
      </w:r>
      <w:r>
        <w:rPr>
          <w:rFonts w:ascii="Cambria Math"/>
          <w:w w:val="110"/>
          <w:sz w:val="15"/>
        </w:rPr>
        <w:tab/>
      </w:r>
      <w:r>
        <w:rPr>
          <w:rFonts w:ascii="Cambria Math"/>
          <w:w w:val="110"/>
          <w:sz w:val="15"/>
        </w:rPr>
        <w:t>P</w:t>
      </w:r>
      <w:r>
        <w:rPr>
          <w:rFonts w:ascii="Cambria Math"/>
          <w:w w:val="110"/>
          <w:position w:val="-2"/>
          <w:sz w:val="12"/>
        </w:rPr>
        <w:t>2</w:t>
      </w:r>
      <w:r>
        <w:rPr>
          <w:rFonts w:ascii="Cambria Math"/>
          <w:spacing w:val="28"/>
          <w:w w:val="110"/>
          <w:position w:val="-2"/>
          <w:sz w:val="12"/>
        </w:rPr>
        <w:t xml:space="preserve"> </w:t>
      </w:r>
      <w:r>
        <w:rPr>
          <w:rFonts w:ascii="Cambria Math"/>
          <w:spacing w:val="-6"/>
          <w:w w:val="110"/>
          <w:sz w:val="15"/>
        </w:rPr>
        <w:t>F</w:t>
      </w:r>
      <w:r>
        <w:rPr>
          <w:rFonts w:ascii="Cambria Math"/>
          <w:spacing w:val="-6"/>
          <w:w w:val="110"/>
          <w:position w:val="-2"/>
          <w:sz w:val="12"/>
        </w:rPr>
        <w:t>2</w:t>
      </w:r>
      <w:r>
        <w:rPr>
          <w:rFonts w:ascii="Cambria Math"/>
          <w:spacing w:val="-6"/>
          <w:w w:val="110"/>
          <w:sz w:val="15"/>
        </w:rPr>
        <w:t>v</w:t>
      </w:r>
      <w:r>
        <w:rPr>
          <w:rFonts w:ascii="Cambria Math"/>
          <w:spacing w:val="-6"/>
          <w:w w:val="110"/>
          <w:position w:val="-2"/>
          <w:sz w:val="12"/>
        </w:rPr>
        <w:t>2</w:t>
      </w:r>
    </w:p>
    <w:p>
      <w:pPr>
        <w:spacing w:before="0" w:line="186" w:lineRule="exact"/>
        <w:ind w:left="61" w:right="0" w:firstLine="0"/>
        <w:jc w:val="left"/>
        <w:rPr>
          <w:rFonts w:ascii="Cambria Math"/>
          <w:sz w:val="12"/>
        </w:rPr>
      </w:pPr>
      <w:r>
        <w:br w:type="column"/>
      </w:r>
      <w:r>
        <w:rPr>
          <w:rFonts w:ascii="Cambria Math"/>
          <w:sz w:val="15"/>
        </w:rPr>
        <w:t>m</w:t>
      </w:r>
      <w:r>
        <w:rPr>
          <w:rFonts w:ascii="Cambria Math"/>
          <w:position w:val="-2"/>
          <w:sz w:val="12"/>
        </w:rPr>
        <w:t>2</w:t>
      </w:r>
      <w:r>
        <w:rPr>
          <w:rFonts w:ascii="Cambria Math"/>
          <w:sz w:val="15"/>
        </w:rPr>
        <w:t>gv</w:t>
      </w:r>
      <w:r>
        <w:rPr>
          <w:rFonts w:ascii="Cambria Math"/>
          <w:position w:val="-2"/>
          <w:sz w:val="12"/>
        </w:rPr>
        <w:t xml:space="preserve">2 </w:t>
      </w:r>
      <w:r>
        <w:rPr>
          <w:rFonts w:ascii="Cambria Math"/>
          <w:sz w:val="15"/>
        </w:rPr>
        <w:t>m</w:t>
      </w:r>
      <w:r>
        <w:rPr>
          <w:rFonts w:ascii="Cambria Math"/>
          <w:position w:val="-2"/>
          <w:sz w:val="12"/>
        </w:rPr>
        <w:t>2</w:t>
      </w:r>
      <w:r>
        <w:rPr>
          <w:rFonts w:ascii="Cambria Math"/>
          <w:sz w:val="15"/>
        </w:rPr>
        <w:t>v</w:t>
      </w:r>
      <w:r>
        <w:rPr>
          <w:rFonts w:ascii="Cambria Math"/>
          <w:position w:val="-2"/>
          <w:sz w:val="12"/>
        </w:rPr>
        <w:t>2</w:t>
      </w:r>
    </w:p>
    <w:p>
      <w:pPr>
        <w:spacing w:before="65" w:line="148" w:lineRule="auto"/>
        <w:ind w:left="575" w:right="2546" w:hanging="514"/>
        <w:jc w:val="left"/>
        <w:rPr>
          <w:rFonts w:ascii="Cambria Math" w:hAnsi="Cambria Math"/>
          <w:sz w:val="13"/>
        </w:rPr>
      </w:pPr>
      <w:r>
        <w:br w:type="column"/>
      </w:r>
      <w:r>
        <w:rPr>
          <w:rFonts w:ascii="Cambria Math" w:hAnsi="Cambria Math"/>
          <w:sz w:val="15"/>
        </w:rPr>
        <w:t xml:space="preserve">m  </w:t>
      </w:r>
      <w:r>
        <w:rPr>
          <w:sz w:val="15"/>
        </w:rPr>
        <w:t xml:space="preserve">·  </w:t>
      </w:r>
      <w:r>
        <w:rPr>
          <w:rFonts w:ascii="Cambria Math" w:hAnsi="Cambria Math"/>
          <w:spacing w:val="-17"/>
          <w:position w:val="6"/>
          <w:sz w:val="13"/>
        </w:rPr>
        <w:t xml:space="preserve">2  </w:t>
      </w:r>
      <w:r>
        <w:rPr>
          <w:rFonts w:ascii="Cambria Math" w:hAnsi="Cambria Math"/>
          <w:sz w:val="13"/>
        </w:rPr>
        <w:t>k</w:t>
      </w:r>
    </w:p>
    <w:p>
      <w:pPr>
        <w:spacing w:after="0" w:line="148" w:lineRule="auto"/>
        <w:jc w:val="left"/>
        <w:rPr>
          <w:rFonts w:ascii="Cambria Math" w:hAnsi="Cambria Math"/>
          <w:sz w:val="13"/>
        </w:rPr>
        <w:sectPr>
          <w:type w:val="continuous"/>
          <w:pgSz w:w="13530" w:h="17450"/>
          <w:pgMar w:top="1380" w:right="1680" w:bottom="280" w:left="1680" w:header="720" w:footer="720" w:gutter="0"/>
          <w:cols w:num="3" w:space="708" w:equalWidth="0">
            <w:col w:w="5947" w:space="40"/>
            <w:col w:w="920" w:space="39"/>
            <w:col w:w="3224"/>
          </w:cols>
        </w:sectPr>
      </w:pPr>
    </w:p>
    <w:p>
      <w:pPr>
        <w:spacing w:before="160"/>
        <w:ind w:left="120" w:right="0" w:firstLine="0"/>
        <w:jc w:val="left"/>
        <w:rPr>
          <w:sz w:val="19"/>
        </w:rPr>
      </w:pPr>
      <w:r>
        <w:rPr>
          <w:sz w:val="19"/>
        </w:rPr>
        <w:t>2.</w:t>
      </w:r>
      <w:r>
        <w:rPr>
          <w:sz w:val="17"/>
        </w:rPr>
        <w:t>(2018 江苏苏州吴江模拟)</w:t>
      </w:r>
      <w:bookmarkStart w:id="0" w:name="_GoBack"/>
      <w:bookmarkEnd w:id="0"/>
      <w:r>
        <w:rPr>
          <w:sz w:val="19"/>
        </w:rPr>
        <w:t>2015 年 10 月,我国研发的平流层飞艇“圆梦”号(如图甲)首飞成功。飞艇依靠浮力可升到</w:t>
      </w:r>
    </w:p>
    <w:p>
      <w:pPr>
        <w:pStyle w:val="BodyText"/>
        <w:spacing w:before="42" w:line="280" w:lineRule="auto"/>
        <w:ind w:right="157"/>
      </w:pPr>
      <w:r>
        <w:t>20km</w:t>
      </w:r>
      <w:r>
        <w:rPr>
          <w:spacing w:val="-8"/>
        </w:rPr>
        <w:t xml:space="preserve"> 高的平流层,其推进系统由太阳能电池提供能量。飞艇悬停时,推进器将空气推向后方获得向前的推力,推进器产生的推力与气流对飞艇的水平作用力平衡,可使飞艇长时间悬停。飞艇所受的空气阻力与风速的关系如图乙,推进器的功效</w:t>
      </w:r>
    </w:p>
    <w:p>
      <w:pPr>
        <w:pStyle w:val="BodyText"/>
        <w:tabs>
          <w:tab w:val="left" w:pos="1828"/>
          <w:tab w:val="left" w:pos="9381"/>
        </w:tabs>
        <w:spacing w:before="2" w:line="278" w:lineRule="auto"/>
        <w:ind w:right="208"/>
      </w:pPr>
      <w:r>
        <w:t>(功效是指推进器的推力与功率的比值)为</w:t>
      </w:r>
      <w:r>
        <w:rPr>
          <w:spacing w:val="-52"/>
        </w:rPr>
        <w:t xml:space="preserve"> </w:t>
      </w:r>
      <w:r>
        <w:t>0.01N/W,当平流层风速为</w:t>
      </w:r>
      <w:r>
        <w:rPr>
          <w:spacing w:val="-51"/>
        </w:rPr>
        <w:t xml:space="preserve"> </w:t>
      </w:r>
      <w:r>
        <w:t>40m/s</w:t>
      </w:r>
      <w:r>
        <w:rPr>
          <w:spacing w:val="-49"/>
        </w:rPr>
        <w:t xml:space="preserve"> </w:t>
      </w:r>
      <w:r>
        <w:t>时,飞艇推进器的推力大小</w:t>
      </w:r>
      <w:r>
        <w:rPr>
          <w:spacing w:val="-4"/>
        </w:rPr>
        <w:t>为</w:t>
      </w:r>
      <w:r>
        <w:rPr>
          <w:spacing w:val="-4"/>
          <w:u w:val="single"/>
        </w:rPr>
        <w:t xml:space="preserve"> </w:t>
      </w:r>
      <w:r>
        <w:rPr>
          <w:spacing w:val="-4"/>
          <w:u w:val="single"/>
        </w:rPr>
        <w:tab/>
      </w:r>
      <w:r>
        <w:t>N;推</w:t>
      </w:r>
      <w:r>
        <w:rPr>
          <w:spacing w:val="-16"/>
        </w:rPr>
        <w:t>进</w:t>
      </w:r>
      <w:r>
        <w:t>器的功率为</w:t>
      </w:r>
      <w:r>
        <w:rPr>
          <w:u w:val="single"/>
        </w:rPr>
        <w:t xml:space="preserve"> </w:t>
      </w:r>
      <w:r>
        <w:rPr>
          <w:u w:val="single"/>
        </w:rPr>
        <w:tab/>
      </w:r>
      <w:r>
        <w:t>W。</w:t>
      </w:r>
    </w:p>
    <w:p>
      <w:pPr>
        <w:pStyle w:val="BodyText"/>
        <w:spacing w:before="4"/>
        <w:ind w:left="0"/>
        <w:rPr>
          <w:sz w:val="9"/>
        </w:rPr>
      </w:pPr>
      <w:r>
        <w:drawing>
          <wp:anchor distT="0" distB="0" distL="0" distR="0" simplePos="0" relativeHeight="251665408" behindDoc="0" locked="0" layoutInCell="1" allowOverlap="1">
            <wp:simplePos x="0" y="0"/>
            <wp:positionH relativeFrom="page">
              <wp:posOffset>3030855</wp:posOffset>
            </wp:positionH>
            <wp:positionV relativeFrom="paragraph">
              <wp:posOffset>100330</wp:posOffset>
            </wp:positionV>
            <wp:extent cx="2547620" cy="972185"/>
            <wp:effectExtent l="0" t="0" r="0" b="0"/>
            <wp:wrapTopAndBottom/>
            <wp:docPr id="27"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518886" name="image11.jpeg"/>
                    <pic:cNvPicPr>
                      <a:picLocks noChangeAspect="1"/>
                    </pic:cNvPicPr>
                  </pic:nvPicPr>
                  <pic:blipFill>
                    <a:blip xmlns:r="http://schemas.openxmlformats.org/officeDocument/2006/relationships" r:embed="rId16" cstate="print"/>
                    <a:stretch>
                      <a:fillRect/>
                    </a:stretch>
                  </pic:blipFill>
                  <pic:spPr>
                    <a:xfrm>
                      <a:off x="0" y="0"/>
                      <a:ext cx="2547570" cy="972312"/>
                    </a:xfrm>
                    <a:prstGeom prst="rect">
                      <a:avLst/>
                    </a:prstGeom>
                  </pic:spPr>
                </pic:pic>
              </a:graphicData>
            </a:graphic>
          </wp:anchor>
        </w:drawing>
      </w:r>
    </w:p>
    <w:p>
      <w:pPr>
        <w:pStyle w:val="BodyText"/>
        <w:spacing w:before="157"/>
        <w:rPr>
          <w:sz w:val="9"/>
        </w:rPr>
      </w:pPr>
      <w:r>
        <w:rPr>
          <w:spacing w:val="-1"/>
        </w:rPr>
        <w:t xml:space="preserve">答案  </w:t>
      </w:r>
      <w:r>
        <w:rPr>
          <w:spacing w:val="1"/>
        </w:rPr>
        <w:t>11</w:t>
      </w:r>
      <w:r>
        <w:rPr>
          <w:spacing w:val="-2"/>
        </w:rPr>
        <w:t>4</w:t>
      </w:r>
      <w:r>
        <w:t xml:space="preserve">0  </w:t>
      </w:r>
      <w:r>
        <w:rPr>
          <w:spacing w:val="1"/>
        </w:rPr>
        <w:t>1.</w:t>
      </w:r>
      <w:r>
        <w:rPr>
          <w:spacing w:val="-2"/>
        </w:rPr>
        <w:t>44</w:t>
      </w:r>
      <w:r>
        <w:rPr>
          <w:spacing w:val="-1"/>
        </w:rPr>
        <w:t>×</w:t>
      </w:r>
      <w:r>
        <w:rPr>
          <w:spacing w:val="1"/>
        </w:rPr>
        <w:t>10</w:t>
      </w:r>
      <w:r>
        <w:rPr>
          <w:w w:val="106"/>
          <w:position w:val="10"/>
          <w:sz w:val="9"/>
        </w:rPr>
        <w:t>5</w:t>
      </w:r>
    </w:p>
    <w:sectPr>
      <w:type w:val="continuous"/>
      <w:pgSz w:w="13530" w:h="17450"/>
      <w:pgMar w:top="1380" w:right="1680" w:bottom="280" w:left="168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E306ED"/>
    <w:multiLevelType w:val="multilevel"/>
    <w:tmpl w:val="B5E306ED"/>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4" w:hanging="192"/>
      </w:pPr>
      <w:rPr>
        <w:rFonts w:hint="default"/>
        <w:lang w:val="zh-CN" w:eastAsia="zh-CN" w:bidi="zh-CN"/>
      </w:rPr>
    </w:lvl>
    <w:lvl w:ilvl="2">
      <w:start w:val="0"/>
      <w:numFmt w:val="bullet"/>
      <w:lvlText w:val="•"/>
      <w:lvlJc w:val="left"/>
      <w:pPr>
        <w:ind w:left="2288" w:hanging="192"/>
      </w:pPr>
      <w:rPr>
        <w:rFonts w:hint="default"/>
        <w:lang w:val="zh-CN" w:eastAsia="zh-CN" w:bidi="zh-CN"/>
      </w:rPr>
    </w:lvl>
    <w:lvl w:ilvl="3">
      <w:start w:val="0"/>
      <w:numFmt w:val="bullet"/>
      <w:lvlText w:val="•"/>
      <w:lvlJc w:val="left"/>
      <w:pPr>
        <w:ind w:left="3272" w:hanging="192"/>
      </w:pPr>
      <w:rPr>
        <w:rFonts w:hint="default"/>
        <w:lang w:val="zh-CN" w:eastAsia="zh-CN" w:bidi="zh-CN"/>
      </w:rPr>
    </w:lvl>
    <w:lvl w:ilvl="4">
      <w:start w:val="0"/>
      <w:numFmt w:val="bullet"/>
      <w:lvlText w:val="•"/>
      <w:lvlJc w:val="left"/>
      <w:pPr>
        <w:ind w:left="4256"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4" w:hanging="192"/>
      </w:pPr>
      <w:rPr>
        <w:rFonts w:hint="default"/>
        <w:lang w:val="zh-CN" w:eastAsia="zh-CN" w:bidi="zh-CN"/>
      </w:rPr>
    </w:lvl>
    <w:lvl w:ilvl="7">
      <w:start w:val="0"/>
      <w:numFmt w:val="bullet"/>
      <w:lvlText w:val="•"/>
      <w:lvlJc w:val="left"/>
      <w:pPr>
        <w:ind w:left="7208" w:hanging="192"/>
      </w:pPr>
      <w:rPr>
        <w:rFonts w:hint="default"/>
        <w:lang w:val="zh-CN" w:eastAsia="zh-CN" w:bidi="zh-CN"/>
      </w:rPr>
    </w:lvl>
    <w:lvl w:ilvl="8">
      <w:start w:val="0"/>
      <w:numFmt w:val="bullet"/>
      <w:lvlText w:val="•"/>
      <w:lvlJc w:val="left"/>
      <w:pPr>
        <w:ind w:left="8192" w:hanging="192"/>
      </w:pPr>
      <w:rPr>
        <w:rFonts w:hint="default"/>
        <w:lang w:val="zh-CN" w:eastAsia="zh-CN" w:bidi="zh-CN"/>
      </w:rPr>
    </w:lvl>
  </w:abstractNum>
  <w:abstractNum w:abstractNumId="1">
    <w:nsid w:val="BF205925"/>
    <w:multiLevelType w:val="multilevel"/>
    <w:tmpl w:val="BF205925"/>
    <w:lvl w:ilvl="0">
      <w:start w:val="1"/>
      <w:numFmt w:val="decimal"/>
      <w:lvlText w:val="(%1)"/>
      <w:lvlJc w:val="left"/>
      <w:pPr>
        <w:ind w:left="40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76" w:hanging="286"/>
      </w:pPr>
      <w:rPr>
        <w:rFonts w:hint="default"/>
        <w:lang w:val="zh-CN" w:eastAsia="zh-CN" w:bidi="zh-CN"/>
      </w:rPr>
    </w:lvl>
    <w:lvl w:ilvl="2">
      <w:start w:val="0"/>
      <w:numFmt w:val="bullet"/>
      <w:lvlText w:val="•"/>
      <w:lvlJc w:val="left"/>
      <w:pPr>
        <w:ind w:left="2352" w:hanging="286"/>
      </w:pPr>
      <w:rPr>
        <w:rFonts w:hint="default"/>
        <w:lang w:val="zh-CN" w:eastAsia="zh-CN" w:bidi="zh-CN"/>
      </w:rPr>
    </w:lvl>
    <w:lvl w:ilvl="3">
      <w:start w:val="0"/>
      <w:numFmt w:val="bullet"/>
      <w:lvlText w:val="•"/>
      <w:lvlJc w:val="left"/>
      <w:pPr>
        <w:ind w:left="3328" w:hanging="286"/>
      </w:pPr>
      <w:rPr>
        <w:rFonts w:hint="default"/>
        <w:lang w:val="zh-CN" w:eastAsia="zh-CN" w:bidi="zh-CN"/>
      </w:rPr>
    </w:lvl>
    <w:lvl w:ilvl="4">
      <w:start w:val="0"/>
      <w:numFmt w:val="bullet"/>
      <w:lvlText w:val="•"/>
      <w:lvlJc w:val="left"/>
      <w:pPr>
        <w:ind w:left="4304"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56" w:hanging="286"/>
      </w:pPr>
      <w:rPr>
        <w:rFonts w:hint="default"/>
        <w:lang w:val="zh-CN" w:eastAsia="zh-CN" w:bidi="zh-CN"/>
      </w:rPr>
    </w:lvl>
    <w:lvl w:ilvl="7">
      <w:start w:val="0"/>
      <w:numFmt w:val="bullet"/>
      <w:lvlText w:val="•"/>
      <w:lvlJc w:val="left"/>
      <w:pPr>
        <w:ind w:left="7232" w:hanging="286"/>
      </w:pPr>
      <w:rPr>
        <w:rFonts w:hint="default"/>
        <w:lang w:val="zh-CN" w:eastAsia="zh-CN" w:bidi="zh-CN"/>
      </w:rPr>
    </w:lvl>
    <w:lvl w:ilvl="8">
      <w:start w:val="0"/>
      <w:numFmt w:val="bullet"/>
      <w:lvlText w:val="•"/>
      <w:lvlJc w:val="left"/>
      <w:pPr>
        <w:ind w:left="8208" w:hanging="286"/>
      </w:pPr>
      <w:rPr>
        <w:rFonts w:hint="default"/>
        <w:lang w:val="zh-CN" w:eastAsia="zh-CN" w:bidi="zh-CN"/>
      </w:rPr>
    </w:lvl>
  </w:abstractNum>
  <w:abstractNum w:abstractNumId="2">
    <w:nsid w:val="CF092B84"/>
    <w:multiLevelType w:val="multilevel"/>
    <w:tmpl w:val="CF092B84"/>
    <w:lvl w:ilvl="0">
      <w:start w:val="3"/>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4" w:hanging="192"/>
      </w:pPr>
      <w:rPr>
        <w:rFonts w:hint="default"/>
        <w:lang w:val="zh-CN" w:eastAsia="zh-CN" w:bidi="zh-CN"/>
      </w:rPr>
    </w:lvl>
    <w:lvl w:ilvl="2">
      <w:start w:val="0"/>
      <w:numFmt w:val="bullet"/>
      <w:lvlText w:val="•"/>
      <w:lvlJc w:val="left"/>
      <w:pPr>
        <w:ind w:left="2288" w:hanging="192"/>
      </w:pPr>
      <w:rPr>
        <w:rFonts w:hint="default"/>
        <w:lang w:val="zh-CN" w:eastAsia="zh-CN" w:bidi="zh-CN"/>
      </w:rPr>
    </w:lvl>
    <w:lvl w:ilvl="3">
      <w:start w:val="0"/>
      <w:numFmt w:val="bullet"/>
      <w:lvlText w:val="•"/>
      <w:lvlJc w:val="left"/>
      <w:pPr>
        <w:ind w:left="3272" w:hanging="192"/>
      </w:pPr>
      <w:rPr>
        <w:rFonts w:hint="default"/>
        <w:lang w:val="zh-CN" w:eastAsia="zh-CN" w:bidi="zh-CN"/>
      </w:rPr>
    </w:lvl>
    <w:lvl w:ilvl="4">
      <w:start w:val="0"/>
      <w:numFmt w:val="bullet"/>
      <w:lvlText w:val="•"/>
      <w:lvlJc w:val="left"/>
      <w:pPr>
        <w:ind w:left="4256"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4" w:hanging="192"/>
      </w:pPr>
      <w:rPr>
        <w:rFonts w:hint="default"/>
        <w:lang w:val="zh-CN" w:eastAsia="zh-CN" w:bidi="zh-CN"/>
      </w:rPr>
    </w:lvl>
    <w:lvl w:ilvl="7">
      <w:start w:val="0"/>
      <w:numFmt w:val="bullet"/>
      <w:lvlText w:val="•"/>
      <w:lvlJc w:val="left"/>
      <w:pPr>
        <w:ind w:left="7208" w:hanging="192"/>
      </w:pPr>
      <w:rPr>
        <w:rFonts w:hint="default"/>
        <w:lang w:val="zh-CN" w:eastAsia="zh-CN" w:bidi="zh-CN"/>
      </w:rPr>
    </w:lvl>
    <w:lvl w:ilvl="8">
      <w:start w:val="0"/>
      <w:numFmt w:val="bullet"/>
      <w:lvlText w:val="•"/>
      <w:lvlJc w:val="left"/>
      <w:pPr>
        <w:ind w:left="8192" w:hanging="192"/>
      </w:pPr>
      <w:rPr>
        <w:rFonts w:hint="default"/>
        <w:lang w:val="zh-CN" w:eastAsia="zh-CN" w:bidi="zh-CN"/>
      </w:rPr>
    </w:lvl>
  </w:abstractNum>
  <w:abstractNum w:abstractNumId="3">
    <w:nsid w:val="0053208E"/>
    <w:multiLevelType w:val="multilevel"/>
    <w:tmpl w:val="0053208E"/>
    <w:lvl w:ilvl="0">
      <w:start w:val="1"/>
      <w:numFmt w:val="decimal"/>
      <w:lvlText w:val="(%1)"/>
      <w:lvlJc w:val="left"/>
      <w:pPr>
        <w:ind w:left="40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76" w:hanging="286"/>
      </w:pPr>
      <w:rPr>
        <w:rFonts w:hint="default"/>
        <w:lang w:val="zh-CN" w:eastAsia="zh-CN" w:bidi="zh-CN"/>
      </w:rPr>
    </w:lvl>
    <w:lvl w:ilvl="2">
      <w:start w:val="0"/>
      <w:numFmt w:val="bullet"/>
      <w:lvlText w:val="•"/>
      <w:lvlJc w:val="left"/>
      <w:pPr>
        <w:ind w:left="2352" w:hanging="286"/>
      </w:pPr>
      <w:rPr>
        <w:rFonts w:hint="default"/>
        <w:lang w:val="zh-CN" w:eastAsia="zh-CN" w:bidi="zh-CN"/>
      </w:rPr>
    </w:lvl>
    <w:lvl w:ilvl="3">
      <w:start w:val="0"/>
      <w:numFmt w:val="bullet"/>
      <w:lvlText w:val="•"/>
      <w:lvlJc w:val="left"/>
      <w:pPr>
        <w:ind w:left="3328" w:hanging="286"/>
      </w:pPr>
      <w:rPr>
        <w:rFonts w:hint="default"/>
        <w:lang w:val="zh-CN" w:eastAsia="zh-CN" w:bidi="zh-CN"/>
      </w:rPr>
    </w:lvl>
    <w:lvl w:ilvl="4">
      <w:start w:val="0"/>
      <w:numFmt w:val="bullet"/>
      <w:lvlText w:val="•"/>
      <w:lvlJc w:val="left"/>
      <w:pPr>
        <w:ind w:left="4304"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56" w:hanging="286"/>
      </w:pPr>
      <w:rPr>
        <w:rFonts w:hint="default"/>
        <w:lang w:val="zh-CN" w:eastAsia="zh-CN" w:bidi="zh-CN"/>
      </w:rPr>
    </w:lvl>
    <w:lvl w:ilvl="7">
      <w:start w:val="0"/>
      <w:numFmt w:val="bullet"/>
      <w:lvlText w:val="•"/>
      <w:lvlJc w:val="left"/>
      <w:pPr>
        <w:ind w:left="7232" w:hanging="286"/>
      </w:pPr>
      <w:rPr>
        <w:rFonts w:hint="default"/>
        <w:lang w:val="zh-CN" w:eastAsia="zh-CN" w:bidi="zh-CN"/>
      </w:rPr>
    </w:lvl>
    <w:lvl w:ilvl="8">
      <w:start w:val="0"/>
      <w:numFmt w:val="bullet"/>
      <w:lvlText w:val="•"/>
      <w:lvlJc w:val="left"/>
      <w:pPr>
        <w:ind w:left="8208" w:hanging="286"/>
      </w:pPr>
      <w:rPr>
        <w:rFonts w:hint="default"/>
        <w:lang w:val="zh-CN" w:eastAsia="zh-CN" w:bidi="zh-CN"/>
      </w:rPr>
    </w:lvl>
  </w:abstractNum>
  <w:abstractNum w:abstractNumId="4">
    <w:nsid w:val="03D62ECE"/>
    <w:multiLevelType w:val="multilevel"/>
    <w:tmpl w:val="03D62ECE"/>
    <w:lvl w:ilvl="0">
      <w:start w:val="1"/>
      <w:numFmt w:val="decimal"/>
      <w:lvlText w:val="(%1)"/>
      <w:lvlJc w:val="left"/>
      <w:pPr>
        <w:ind w:left="40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76" w:hanging="286"/>
      </w:pPr>
      <w:rPr>
        <w:rFonts w:hint="default"/>
        <w:lang w:val="zh-CN" w:eastAsia="zh-CN" w:bidi="zh-CN"/>
      </w:rPr>
    </w:lvl>
    <w:lvl w:ilvl="2">
      <w:start w:val="0"/>
      <w:numFmt w:val="bullet"/>
      <w:lvlText w:val="•"/>
      <w:lvlJc w:val="left"/>
      <w:pPr>
        <w:ind w:left="2352" w:hanging="286"/>
      </w:pPr>
      <w:rPr>
        <w:rFonts w:hint="default"/>
        <w:lang w:val="zh-CN" w:eastAsia="zh-CN" w:bidi="zh-CN"/>
      </w:rPr>
    </w:lvl>
    <w:lvl w:ilvl="3">
      <w:start w:val="0"/>
      <w:numFmt w:val="bullet"/>
      <w:lvlText w:val="•"/>
      <w:lvlJc w:val="left"/>
      <w:pPr>
        <w:ind w:left="3328" w:hanging="286"/>
      </w:pPr>
      <w:rPr>
        <w:rFonts w:hint="default"/>
        <w:lang w:val="zh-CN" w:eastAsia="zh-CN" w:bidi="zh-CN"/>
      </w:rPr>
    </w:lvl>
    <w:lvl w:ilvl="4">
      <w:start w:val="0"/>
      <w:numFmt w:val="bullet"/>
      <w:lvlText w:val="•"/>
      <w:lvlJc w:val="left"/>
      <w:pPr>
        <w:ind w:left="4304"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56" w:hanging="286"/>
      </w:pPr>
      <w:rPr>
        <w:rFonts w:hint="default"/>
        <w:lang w:val="zh-CN" w:eastAsia="zh-CN" w:bidi="zh-CN"/>
      </w:rPr>
    </w:lvl>
    <w:lvl w:ilvl="7">
      <w:start w:val="0"/>
      <w:numFmt w:val="bullet"/>
      <w:lvlText w:val="•"/>
      <w:lvlJc w:val="left"/>
      <w:pPr>
        <w:ind w:left="7232" w:hanging="286"/>
      </w:pPr>
      <w:rPr>
        <w:rFonts w:hint="default"/>
        <w:lang w:val="zh-CN" w:eastAsia="zh-CN" w:bidi="zh-CN"/>
      </w:rPr>
    </w:lvl>
    <w:lvl w:ilvl="8">
      <w:start w:val="0"/>
      <w:numFmt w:val="bullet"/>
      <w:lvlText w:val="•"/>
      <w:lvlJc w:val="left"/>
      <w:pPr>
        <w:ind w:left="8208" w:hanging="286"/>
      </w:pPr>
      <w:rPr>
        <w:rFonts w:hint="default"/>
        <w:lang w:val="zh-CN" w:eastAsia="zh-CN" w:bidi="zh-CN"/>
      </w:rPr>
    </w:lvl>
  </w:abstractNum>
  <w:abstractNum w:abstractNumId="5">
    <w:nsid w:val="25B654F3"/>
    <w:multiLevelType w:val="multilevel"/>
    <w:tmpl w:val="25B654F3"/>
    <w:lvl w:ilvl="0">
      <w:start w:val="1"/>
      <w:numFmt w:val="decimal"/>
      <w:lvlText w:val="(%1)"/>
      <w:lvlJc w:val="left"/>
      <w:pPr>
        <w:ind w:left="405" w:hanging="286"/>
        <w:jc w:val="left"/>
      </w:pPr>
      <w:rPr>
        <w:rFonts w:ascii="宋体" w:eastAsia="宋体" w:hAnsi="宋体" w:cs="宋体" w:hint="default"/>
        <w:spacing w:val="-4"/>
        <w:w w:val="100"/>
        <w:sz w:val="17"/>
        <w:szCs w:val="17"/>
        <w:lang w:val="zh-CN" w:eastAsia="zh-CN" w:bidi="zh-CN"/>
      </w:rPr>
    </w:lvl>
    <w:lvl w:ilvl="1">
      <w:start w:val="2"/>
      <w:numFmt w:val="decimal"/>
      <w:lvlText w:val="(%2)"/>
      <w:lvlJc w:val="left"/>
      <w:pPr>
        <w:ind w:left="784" w:hanging="286"/>
        <w:jc w:val="left"/>
      </w:pPr>
      <w:rPr>
        <w:rFonts w:ascii="宋体" w:eastAsia="宋体" w:hAnsi="宋体" w:cs="宋体" w:hint="default"/>
        <w:spacing w:val="-4"/>
        <w:w w:val="100"/>
        <w:sz w:val="17"/>
        <w:szCs w:val="17"/>
        <w:lang w:val="zh-CN" w:eastAsia="zh-CN" w:bidi="zh-CN"/>
      </w:rPr>
    </w:lvl>
    <w:lvl w:ilvl="2">
      <w:start w:val="0"/>
      <w:numFmt w:val="bullet"/>
      <w:lvlText w:val="•"/>
      <w:lvlJc w:val="left"/>
      <w:pPr>
        <w:ind w:left="3060" w:hanging="286"/>
      </w:pPr>
      <w:rPr>
        <w:rFonts w:hint="default"/>
        <w:lang w:val="zh-CN" w:eastAsia="zh-CN" w:bidi="zh-CN"/>
      </w:rPr>
    </w:lvl>
    <w:lvl w:ilvl="3">
      <w:start w:val="0"/>
      <w:numFmt w:val="bullet"/>
      <w:lvlText w:val="•"/>
      <w:lvlJc w:val="left"/>
      <w:pPr>
        <w:ind w:left="3947" w:hanging="286"/>
      </w:pPr>
      <w:rPr>
        <w:rFonts w:hint="default"/>
        <w:lang w:val="zh-CN" w:eastAsia="zh-CN" w:bidi="zh-CN"/>
      </w:rPr>
    </w:lvl>
    <w:lvl w:ilvl="4">
      <w:start w:val="0"/>
      <w:numFmt w:val="bullet"/>
      <w:lvlText w:val="•"/>
      <w:lvlJc w:val="left"/>
      <w:pPr>
        <w:ind w:left="4835" w:hanging="286"/>
      </w:pPr>
      <w:rPr>
        <w:rFonts w:hint="default"/>
        <w:lang w:val="zh-CN" w:eastAsia="zh-CN" w:bidi="zh-CN"/>
      </w:rPr>
    </w:lvl>
    <w:lvl w:ilvl="5">
      <w:start w:val="0"/>
      <w:numFmt w:val="bullet"/>
      <w:lvlText w:val="•"/>
      <w:lvlJc w:val="left"/>
      <w:pPr>
        <w:ind w:left="5722" w:hanging="286"/>
      </w:pPr>
      <w:rPr>
        <w:rFonts w:hint="default"/>
        <w:lang w:val="zh-CN" w:eastAsia="zh-CN" w:bidi="zh-CN"/>
      </w:rPr>
    </w:lvl>
    <w:lvl w:ilvl="6">
      <w:start w:val="0"/>
      <w:numFmt w:val="bullet"/>
      <w:lvlText w:val="•"/>
      <w:lvlJc w:val="left"/>
      <w:pPr>
        <w:ind w:left="6610" w:hanging="286"/>
      </w:pPr>
      <w:rPr>
        <w:rFonts w:hint="default"/>
        <w:lang w:val="zh-CN" w:eastAsia="zh-CN" w:bidi="zh-CN"/>
      </w:rPr>
    </w:lvl>
    <w:lvl w:ilvl="7">
      <w:start w:val="0"/>
      <w:numFmt w:val="bullet"/>
      <w:lvlText w:val="•"/>
      <w:lvlJc w:val="left"/>
      <w:pPr>
        <w:ind w:left="7498" w:hanging="286"/>
      </w:pPr>
      <w:rPr>
        <w:rFonts w:hint="default"/>
        <w:lang w:val="zh-CN" w:eastAsia="zh-CN" w:bidi="zh-CN"/>
      </w:rPr>
    </w:lvl>
    <w:lvl w:ilvl="8">
      <w:start w:val="0"/>
      <w:numFmt w:val="bullet"/>
      <w:lvlText w:val="•"/>
      <w:lvlJc w:val="left"/>
      <w:pPr>
        <w:ind w:left="8385" w:hanging="286"/>
      </w:pPr>
      <w:rPr>
        <w:rFonts w:hint="default"/>
        <w:lang w:val="zh-CN" w:eastAsia="zh-CN" w:bidi="zh-CN"/>
      </w:rPr>
    </w:lvl>
  </w:abstractNum>
  <w:abstractNum w:abstractNumId="6">
    <w:nsid w:val="59ADCABA"/>
    <w:multiLevelType w:val="multilevel"/>
    <w:tmpl w:val="59ADCABA"/>
    <w:lvl w:ilvl="0">
      <w:start w:val="1"/>
      <w:numFmt w:val="decimal"/>
      <w:lvlText w:val="(%1)"/>
      <w:lvlJc w:val="left"/>
      <w:pPr>
        <w:ind w:left="40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76" w:hanging="286"/>
      </w:pPr>
      <w:rPr>
        <w:rFonts w:hint="default"/>
        <w:lang w:val="zh-CN" w:eastAsia="zh-CN" w:bidi="zh-CN"/>
      </w:rPr>
    </w:lvl>
    <w:lvl w:ilvl="2">
      <w:start w:val="0"/>
      <w:numFmt w:val="bullet"/>
      <w:lvlText w:val="•"/>
      <w:lvlJc w:val="left"/>
      <w:pPr>
        <w:ind w:left="2352" w:hanging="286"/>
      </w:pPr>
      <w:rPr>
        <w:rFonts w:hint="default"/>
        <w:lang w:val="zh-CN" w:eastAsia="zh-CN" w:bidi="zh-CN"/>
      </w:rPr>
    </w:lvl>
    <w:lvl w:ilvl="3">
      <w:start w:val="0"/>
      <w:numFmt w:val="bullet"/>
      <w:lvlText w:val="•"/>
      <w:lvlJc w:val="left"/>
      <w:pPr>
        <w:ind w:left="3328" w:hanging="286"/>
      </w:pPr>
      <w:rPr>
        <w:rFonts w:hint="default"/>
        <w:lang w:val="zh-CN" w:eastAsia="zh-CN" w:bidi="zh-CN"/>
      </w:rPr>
    </w:lvl>
    <w:lvl w:ilvl="4">
      <w:start w:val="0"/>
      <w:numFmt w:val="bullet"/>
      <w:lvlText w:val="•"/>
      <w:lvlJc w:val="left"/>
      <w:pPr>
        <w:ind w:left="4304"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56" w:hanging="286"/>
      </w:pPr>
      <w:rPr>
        <w:rFonts w:hint="default"/>
        <w:lang w:val="zh-CN" w:eastAsia="zh-CN" w:bidi="zh-CN"/>
      </w:rPr>
    </w:lvl>
    <w:lvl w:ilvl="7">
      <w:start w:val="0"/>
      <w:numFmt w:val="bullet"/>
      <w:lvlText w:val="•"/>
      <w:lvlJc w:val="left"/>
      <w:pPr>
        <w:ind w:left="7232" w:hanging="286"/>
      </w:pPr>
      <w:rPr>
        <w:rFonts w:hint="default"/>
        <w:lang w:val="zh-CN" w:eastAsia="zh-CN" w:bidi="zh-CN"/>
      </w:rPr>
    </w:lvl>
    <w:lvl w:ilvl="8">
      <w:start w:val="0"/>
      <w:numFmt w:val="bullet"/>
      <w:lvlText w:val="•"/>
      <w:lvlJc w:val="left"/>
      <w:pPr>
        <w:ind w:left="8208" w:hanging="286"/>
      </w:pPr>
      <w:rPr>
        <w:rFonts w:hint="default"/>
        <w:lang w:val="zh-CN" w:eastAsia="zh-CN" w:bidi="zh-CN"/>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CC258E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1"/>
      <w:ind w:left="120" w:right="8358"/>
      <w:outlineLvl w:val="1"/>
    </w:pPr>
    <w:rPr>
      <w:rFonts w:ascii="宋体" w:eastAsia="宋体" w:hAnsi="宋体" w:cs="宋体"/>
      <w:sz w:val="28"/>
      <w:szCs w:val="28"/>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2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42"/>
      <w:ind w:left="405" w:hanging="285"/>
    </w:pPr>
    <w:rPr>
      <w:rFonts w:ascii="宋体" w:eastAsia="宋体" w:hAnsi="宋体" w:cs="宋体"/>
      <w:lang w:val="zh-CN" w:eastAsia="zh-CN" w:bidi="zh-CN"/>
    </w:rPr>
  </w:style>
  <w:style w:type="paragraph" w:customStyle="1" w:styleId="TableParagraph">
    <w:name w:val="Table Paragraph"/>
    <w:basedOn w:val="Normal"/>
    <w:uiPriority w:val="1"/>
    <w:qFormat/>
    <w:pPr>
      <w:spacing w:line="215" w:lineRule="exact"/>
      <w:ind w:left="64" w:right="59"/>
      <w:jc w:val="center"/>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png" /><Relationship Id="rId16" Type="http://schemas.openxmlformats.org/officeDocument/2006/relationships/image" Target="media/image12.jpeg"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32"/>
    <customShpInfo spid="_x0000_s1034"/>
    <customShpInfo spid="_x0000_s1033"/>
    <customShpInfo spid="_x0000_s1036"/>
    <customShpInfo spid="_x0000_s1035"/>
    <customShpInfo spid="_x0000_s1038"/>
    <customShpInfo spid="_x0000_s1037"/>
    <customShpInfo spid="_x0000_s1039"/>
    <customShpInfo spid="_x0000_s1041"/>
    <customShpInfo spid="_x0000_s1040"/>
    <customShpInfo spid="_x0000_s1043"/>
    <customShpInfo spid="_x0000_s1042"/>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70"/>
    <customShpInfo spid="_x0000_s1069"/>
    <customShpInfo spid="_x0000_s1072"/>
    <customShpInfo spid="_x0000_s1071"/>
    <customShpInfo spid="_x0000_s1073"/>
    <customShpInfo spid="_x0000_s1074"/>
    <customShpInfo spid="_x0000_s1075"/>
    <customShpInfo spid="_x0000_s1076"/>
    <customShpInfo spid="_x0000_s1078"/>
    <customShpInfo spid="_x0000_s1077"/>
    <customShpInfo spid="_x0000_s1079"/>
    <customShpInfo spid="_x0000_s1080"/>
    <customShpInfo spid="_x0000_s1081"/>
    <customShpInfo spid="_x0000_s1082"/>
    <customShpInfo spid="_x0000_s1083"/>
    <customShpInfo spid="_x0000_s1085"/>
    <customShpInfo spid="_x0000_s1086"/>
    <customShpInfo spid="_x0000_s1087"/>
    <customShpInfo spid="_x0000_s1084"/>
    <customShpInfo spid="_x0000_s1088"/>
    <customShpInfo spid="_x0000_s1090"/>
    <customShpInfo spid="_x0000_s1091"/>
    <customShpInfo spid="_x0000_s1092"/>
    <customShpInfo spid="_x0000_s1089"/>
    <customShpInfo spid="_x0000_s1094"/>
    <customShpInfo spid="_x0000_s1095"/>
    <customShpInfo spid="_x0000_s1096"/>
    <customShpInfo spid="_x0000_s1097"/>
    <customShpInfo spid="_x0000_s1098"/>
    <customShpInfo spid="_x0000_s1093"/>
    <customShpInfo spid="_x0000_s1100"/>
    <customShpInfo spid="_x0000_s1101"/>
    <customShpInfo spid="_x0000_s1102"/>
    <customShpInfo spid="_x0000_s1103"/>
    <customShpInfo spid="_x0000_s1104"/>
    <customShpInfo spid="_x0000_s1105"/>
    <customShpInfo spid="_x0000_s1099"/>
    <customShpInfo spid="_x0000_s1107"/>
    <customShpInfo spid="_x0000_s1106"/>
    <customShpInfo spid="_x0000_s1109"/>
    <customShpInfo spid="_x0000_s1108"/>
    <customShpInfo spid="_x0000_s1111"/>
    <customShpInfo spid="_x0000_s1110"/>
    <customShpInfo spid="_x0000_s1113"/>
    <customShpInfo spid="_x0000_s1112"/>
    <customShpInfo spid="_x0000_s1114"/>
    <customShpInfo spid="_x0000_s1116"/>
    <customShpInfo spid="_x0000_s1115"/>
    <customShpInfo spid="_x0000_s1118"/>
    <customShpInfo spid="_x0000_s111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2020-02-21T03:10:00Z</dcterms:created>
  <dcterms:modified xsi:type="dcterms:W3CDTF">2020-02-21T03:14:06Z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2019-10-18T00:00:00Z</vt:filetime>
  </property>
  <property fmtid="{D5CDD505-2E9C-101B-9397-08002B2CF9AE}" pid="3" name="Creator">
    <vt:lpwstr>WPS 文字</vt:lpwstr>
  </property>
  <property fmtid="{D5CDD505-2E9C-101B-9397-08002B2CF9AE}" pid="4" name="KSOProductBuildVer">
    <vt:lpwstr>2052-11.1.0.7832</vt:lpwstr>
  </property>
  <property fmtid="{D5CDD505-2E9C-101B-9397-08002B2CF9AE}" pid="5" name="LastSaved">
    <vt:filetime>2020-02-21T00:00:00Z</vt:filetime>
  </property>
</Properties>
</file>